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jc w:val="center"/>
        <w:tblInd w:w="0" w:type="dxa"/>
        <w:tblLook w:val="04A0" w:firstRow="1" w:lastRow="0" w:firstColumn="1" w:lastColumn="0" w:noHBand="0" w:noVBand="1"/>
      </w:tblPr>
      <w:tblGrid>
        <w:gridCol w:w="5102"/>
        <w:gridCol w:w="1021"/>
        <w:gridCol w:w="2041"/>
        <w:gridCol w:w="2041"/>
      </w:tblGrid>
      <w:tr w:rsidR="00233C14" w:rsidRPr="005918D3" w14:paraId="790683CC" w14:textId="77777777" w:rsidTr="005918D3">
        <w:trPr>
          <w:jc w:val="center"/>
        </w:trPr>
        <w:tc>
          <w:tcPr>
            <w:tcW w:w="5102" w:type="dxa"/>
          </w:tcPr>
          <w:p w14:paraId="17CB351E" w14:textId="77777777" w:rsidR="00F617EC" w:rsidRPr="005918D3" w:rsidRDefault="00233C14" w:rsidP="005918D3">
            <w:pPr>
              <w:tabs>
                <w:tab w:val="left" w:pos="283"/>
                <w:tab w:val="left" w:pos="2835"/>
                <w:tab w:val="left" w:pos="5386"/>
                <w:tab w:val="left" w:pos="7937"/>
              </w:tabs>
              <w:spacing w:after="0"/>
              <w:jc w:val="center"/>
              <w:rPr>
                <w:rFonts w:cs="Times New Roman"/>
                <w:szCs w:val="24"/>
              </w:rPr>
            </w:pPr>
            <w:r w:rsidRPr="005918D3">
              <w:rPr>
                <w:rFonts w:cs="Times New Roman"/>
                <w:szCs w:val="24"/>
              </w:rPr>
              <w:t>SỞ GIÁO DỤC &amp; ĐÀO TẠO SƠN LA</w:t>
            </w:r>
          </w:p>
          <w:p w14:paraId="41BE0A25" w14:textId="77777777" w:rsidR="00F617EC" w:rsidRPr="005918D3" w:rsidRDefault="00233C14" w:rsidP="005918D3">
            <w:pPr>
              <w:tabs>
                <w:tab w:val="left" w:pos="283"/>
                <w:tab w:val="left" w:pos="2835"/>
                <w:tab w:val="left" w:pos="5386"/>
                <w:tab w:val="left" w:pos="7937"/>
              </w:tabs>
              <w:spacing w:after="0"/>
              <w:jc w:val="center"/>
              <w:rPr>
                <w:rFonts w:cs="Times New Roman"/>
                <w:b/>
                <w:szCs w:val="24"/>
              </w:rPr>
            </w:pPr>
            <w:r w:rsidRPr="005918D3">
              <w:rPr>
                <w:rFonts w:cs="Times New Roman"/>
                <w:b/>
                <w:szCs w:val="24"/>
              </w:rPr>
              <w:t>TRƯỜNG THPT TÔNG LỆNH</w:t>
            </w:r>
          </w:p>
          <w:p w14:paraId="0D1729EF" w14:textId="77777777" w:rsidR="00F617EC" w:rsidRPr="005918D3" w:rsidRDefault="00233C14" w:rsidP="005918D3">
            <w:pPr>
              <w:tabs>
                <w:tab w:val="left" w:pos="283"/>
                <w:tab w:val="left" w:pos="2835"/>
                <w:tab w:val="left" w:pos="5386"/>
                <w:tab w:val="left" w:pos="7937"/>
              </w:tabs>
              <w:spacing w:after="0"/>
              <w:jc w:val="center"/>
              <w:rPr>
                <w:rFonts w:cs="Times New Roman"/>
                <w:b/>
                <w:szCs w:val="24"/>
              </w:rPr>
            </w:pPr>
            <w:r w:rsidRPr="005918D3">
              <w:rPr>
                <w:rFonts w:cs="Times New Roman"/>
                <w:b/>
                <w:szCs w:val="24"/>
              </w:rPr>
              <w:t>TỔ TOÁN - TIN</w:t>
            </w:r>
          </w:p>
          <w:p w14:paraId="2A061B24" w14:textId="77777777" w:rsidR="00F617EC" w:rsidRPr="005918D3" w:rsidRDefault="00233C14" w:rsidP="005918D3">
            <w:pPr>
              <w:tabs>
                <w:tab w:val="left" w:pos="283"/>
                <w:tab w:val="left" w:pos="2835"/>
                <w:tab w:val="left" w:pos="5386"/>
                <w:tab w:val="left" w:pos="7937"/>
              </w:tabs>
              <w:spacing w:after="0"/>
              <w:jc w:val="center"/>
              <w:rPr>
                <w:rFonts w:cs="Times New Roman"/>
                <w:szCs w:val="24"/>
              </w:rPr>
            </w:pPr>
            <w:r w:rsidRPr="005918D3">
              <w:rPr>
                <w:rFonts w:cs="Times New Roman"/>
                <w:szCs w:val="24"/>
              </w:rPr>
              <w:t>--------------------</w:t>
            </w:r>
          </w:p>
          <w:p w14:paraId="14A722FD" w14:textId="512A40D0" w:rsidR="00233C14" w:rsidRPr="005918D3" w:rsidRDefault="00233C14" w:rsidP="005918D3">
            <w:pPr>
              <w:tabs>
                <w:tab w:val="left" w:pos="283"/>
                <w:tab w:val="left" w:pos="2835"/>
                <w:tab w:val="left" w:pos="5386"/>
                <w:tab w:val="left" w:pos="7937"/>
              </w:tabs>
              <w:spacing w:after="0"/>
              <w:jc w:val="center"/>
              <w:rPr>
                <w:rFonts w:cs="Times New Roman"/>
                <w:szCs w:val="24"/>
              </w:rPr>
            </w:pPr>
            <w:r w:rsidRPr="005918D3">
              <w:rPr>
                <w:rFonts w:cs="Times New Roman"/>
                <w:i/>
                <w:szCs w:val="24"/>
              </w:rPr>
              <w:t xml:space="preserve">(Đề thi có </w:t>
            </w:r>
            <w:r w:rsidR="005918D3">
              <w:rPr>
                <w:rFonts w:cs="Times New Roman"/>
                <w:i/>
                <w:szCs w:val="24"/>
              </w:rPr>
              <w:t>02</w:t>
            </w:r>
            <w:r w:rsidRPr="005918D3">
              <w:rPr>
                <w:rFonts w:cs="Times New Roman"/>
                <w:i/>
                <w:szCs w:val="24"/>
              </w:rPr>
              <w:t xml:space="preserve"> trang)</w:t>
            </w:r>
          </w:p>
        </w:tc>
        <w:tc>
          <w:tcPr>
            <w:tcW w:w="5102" w:type="dxa"/>
            <w:gridSpan w:val="3"/>
          </w:tcPr>
          <w:p w14:paraId="4ACD4CE8" w14:textId="77777777" w:rsidR="00F617EC" w:rsidRPr="005918D3" w:rsidRDefault="00233C14" w:rsidP="005918D3">
            <w:pPr>
              <w:tabs>
                <w:tab w:val="left" w:pos="283"/>
                <w:tab w:val="left" w:pos="2835"/>
                <w:tab w:val="left" w:pos="5386"/>
                <w:tab w:val="left" w:pos="7937"/>
              </w:tabs>
              <w:spacing w:after="0"/>
              <w:jc w:val="center"/>
              <w:rPr>
                <w:rFonts w:cs="Times New Roman"/>
                <w:b/>
                <w:szCs w:val="24"/>
              </w:rPr>
            </w:pPr>
            <w:r w:rsidRPr="005918D3">
              <w:rPr>
                <w:rFonts w:cs="Times New Roman"/>
                <w:b/>
                <w:szCs w:val="24"/>
              </w:rPr>
              <w:t>KIỂM TRA GIỮA HỌC KÌ II K10</w:t>
            </w:r>
          </w:p>
          <w:p w14:paraId="0D2FC829" w14:textId="77777777" w:rsidR="00F617EC" w:rsidRPr="005918D3" w:rsidRDefault="00233C14" w:rsidP="005918D3">
            <w:pPr>
              <w:tabs>
                <w:tab w:val="left" w:pos="283"/>
                <w:tab w:val="left" w:pos="2835"/>
                <w:tab w:val="left" w:pos="5386"/>
                <w:tab w:val="left" w:pos="7937"/>
              </w:tabs>
              <w:spacing w:after="0"/>
              <w:jc w:val="center"/>
              <w:rPr>
                <w:rFonts w:cs="Times New Roman"/>
                <w:b/>
                <w:szCs w:val="24"/>
              </w:rPr>
            </w:pPr>
            <w:r w:rsidRPr="005918D3">
              <w:rPr>
                <w:rFonts w:cs="Times New Roman"/>
                <w:b/>
                <w:szCs w:val="24"/>
              </w:rPr>
              <w:t>NĂM HỌC 2024 - 2025</w:t>
            </w:r>
          </w:p>
          <w:p w14:paraId="1829776D" w14:textId="77777777" w:rsidR="00F617EC" w:rsidRPr="005918D3" w:rsidRDefault="00233C14" w:rsidP="005918D3">
            <w:pPr>
              <w:tabs>
                <w:tab w:val="left" w:pos="283"/>
                <w:tab w:val="left" w:pos="2835"/>
                <w:tab w:val="left" w:pos="5386"/>
                <w:tab w:val="left" w:pos="7937"/>
              </w:tabs>
              <w:spacing w:after="0"/>
              <w:jc w:val="center"/>
              <w:rPr>
                <w:rFonts w:cs="Times New Roman"/>
                <w:b/>
                <w:szCs w:val="24"/>
              </w:rPr>
            </w:pPr>
            <w:r w:rsidRPr="005918D3">
              <w:rPr>
                <w:rFonts w:cs="Times New Roman"/>
                <w:b/>
                <w:szCs w:val="24"/>
              </w:rPr>
              <w:t>MÔN: TOÁN</w:t>
            </w:r>
          </w:p>
          <w:p w14:paraId="22D9D8E3" w14:textId="77777777" w:rsidR="00F617EC" w:rsidRPr="005918D3" w:rsidRDefault="00233C14" w:rsidP="005918D3">
            <w:pPr>
              <w:tabs>
                <w:tab w:val="left" w:pos="283"/>
                <w:tab w:val="left" w:pos="2835"/>
                <w:tab w:val="left" w:pos="5386"/>
                <w:tab w:val="left" w:pos="7937"/>
              </w:tabs>
              <w:spacing w:after="0"/>
              <w:jc w:val="center"/>
              <w:rPr>
                <w:rFonts w:cs="Times New Roman"/>
                <w:i/>
                <w:szCs w:val="24"/>
              </w:rPr>
            </w:pPr>
            <w:r w:rsidRPr="005918D3">
              <w:rPr>
                <w:rFonts w:cs="Times New Roman"/>
                <w:i/>
                <w:szCs w:val="24"/>
              </w:rPr>
              <w:t>Thời gian làm bài: 90 PHÚT</w:t>
            </w:r>
          </w:p>
          <w:p w14:paraId="6AF5F6B6" w14:textId="09D74760" w:rsidR="00233C14" w:rsidRPr="005918D3" w:rsidRDefault="00233C14" w:rsidP="005918D3">
            <w:pPr>
              <w:tabs>
                <w:tab w:val="left" w:pos="283"/>
                <w:tab w:val="left" w:pos="2835"/>
                <w:tab w:val="left" w:pos="5386"/>
                <w:tab w:val="left" w:pos="7937"/>
              </w:tabs>
              <w:spacing w:after="0"/>
              <w:jc w:val="center"/>
              <w:rPr>
                <w:rFonts w:cs="Times New Roman"/>
                <w:szCs w:val="24"/>
              </w:rPr>
            </w:pPr>
            <w:r w:rsidRPr="005918D3">
              <w:rPr>
                <w:rFonts w:cs="Times New Roman"/>
                <w:i/>
                <w:szCs w:val="24"/>
              </w:rPr>
              <w:t>(không kể thời gian phát đề)</w:t>
            </w:r>
          </w:p>
        </w:tc>
      </w:tr>
      <w:tr w:rsidR="00233C14" w:rsidRPr="005918D3" w14:paraId="33030F99" w14:textId="77777777" w:rsidTr="005918D3">
        <w:trPr>
          <w:jc w:val="center"/>
        </w:trPr>
        <w:tc>
          <w:tcPr>
            <w:tcW w:w="6123" w:type="dxa"/>
            <w:gridSpan w:val="2"/>
            <w:tcBorders>
              <w:bottom w:val="single" w:sz="12" w:space="0" w:color="000000"/>
            </w:tcBorders>
            <w:vAlign w:val="center"/>
          </w:tcPr>
          <w:p w14:paraId="09FB27AB" w14:textId="16CD4D3F" w:rsidR="00233C14" w:rsidRPr="005918D3" w:rsidRDefault="00233C14" w:rsidP="005918D3">
            <w:pPr>
              <w:tabs>
                <w:tab w:val="left" w:pos="283"/>
                <w:tab w:val="left" w:pos="2835"/>
                <w:tab w:val="left" w:pos="5386"/>
                <w:tab w:val="left" w:pos="7937"/>
              </w:tabs>
              <w:spacing w:after="0"/>
              <w:jc w:val="center"/>
              <w:rPr>
                <w:rFonts w:cs="Times New Roman"/>
                <w:szCs w:val="24"/>
              </w:rPr>
            </w:pPr>
            <w:r w:rsidRPr="005918D3">
              <w:rPr>
                <w:rFonts w:cs="Times New Roman"/>
                <w:szCs w:val="24"/>
              </w:rPr>
              <w:t>Họ và tên:</w:t>
            </w:r>
            <w:r w:rsidR="00F617EC" w:rsidRPr="005918D3">
              <w:rPr>
                <w:rFonts w:cs="Times New Roman"/>
                <w:szCs w:val="24"/>
              </w:rPr>
              <w:t>.</w:t>
            </w:r>
            <w:r w:rsidRPr="005918D3">
              <w:rPr>
                <w:rFonts w:cs="Times New Roman"/>
                <w:szCs w:val="24"/>
              </w:rPr>
              <w:t>...........................................................................</w:t>
            </w:r>
          </w:p>
        </w:tc>
        <w:tc>
          <w:tcPr>
            <w:tcW w:w="2041" w:type="dxa"/>
            <w:tcBorders>
              <w:bottom w:val="single" w:sz="12" w:space="0" w:color="000000"/>
            </w:tcBorders>
            <w:vAlign w:val="center"/>
          </w:tcPr>
          <w:p w14:paraId="032D76A9" w14:textId="3A744C51" w:rsidR="00233C14" w:rsidRPr="005918D3" w:rsidRDefault="00233C14" w:rsidP="005918D3">
            <w:pPr>
              <w:tabs>
                <w:tab w:val="left" w:pos="283"/>
                <w:tab w:val="left" w:pos="2835"/>
                <w:tab w:val="left" w:pos="5386"/>
                <w:tab w:val="left" w:pos="7937"/>
              </w:tabs>
              <w:spacing w:after="0"/>
              <w:jc w:val="center"/>
              <w:rPr>
                <w:rFonts w:cs="Times New Roman"/>
                <w:szCs w:val="24"/>
              </w:rPr>
            </w:pPr>
            <w:r w:rsidRPr="005918D3">
              <w:rPr>
                <w:rFonts w:cs="Times New Roman"/>
                <w:szCs w:val="24"/>
              </w:rPr>
              <w:t>Số báo danh:</w:t>
            </w:r>
            <w:r w:rsidR="00F617EC" w:rsidRPr="005918D3">
              <w:rPr>
                <w:rFonts w:cs="Times New Roman"/>
                <w:szCs w:val="24"/>
              </w:rPr>
              <w:t>.</w:t>
            </w:r>
            <w:r w:rsidRPr="005918D3">
              <w:rPr>
                <w:rFonts w:cs="Times New Roman"/>
                <w:szCs w:val="24"/>
              </w:rPr>
              <w:t>......</w:t>
            </w:r>
          </w:p>
        </w:tc>
        <w:tc>
          <w:tcPr>
            <w:tcW w:w="2041" w:type="dxa"/>
            <w:tcBorders>
              <w:bottom w:val="single" w:sz="12" w:space="0" w:color="000000"/>
            </w:tcBorders>
            <w:vAlign w:val="center"/>
          </w:tcPr>
          <w:p w14:paraId="022DD2F7" w14:textId="77777777" w:rsidR="00233C14" w:rsidRPr="005918D3" w:rsidRDefault="00233C14" w:rsidP="005918D3">
            <w:pPr>
              <w:tabs>
                <w:tab w:val="left" w:pos="283"/>
                <w:tab w:val="left" w:pos="2835"/>
                <w:tab w:val="left" w:pos="5386"/>
                <w:tab w:val="left" w:pos="7937"/>
              </w:tabs>
              <w:spacing w:after="0"/>
              <w:jc w:val="center"/>
              <w:rPr>
                <w:rFonts w:cs="Times New Roman"/>
                <w:szCs w:val="24"/>
              </w:rPr>
            </w:pPr>
            <w:r w:rsidRPr="005918D3">
              <w:rPr>
                <w:rFonts w:cs="Times New Roman"/>
                <w:b/>
                <w:szCs w:val="24"/>
              </w:rPr>
              <w:t>Mã đề 102</w:t>
            </w:r>
          </w:p>
        </w:tc>
      </w:tr>
    </w:tbl>
    <w:p w14:paraId="44F1542D" w14:textId="77777777" w:rsidR="00F617EC" w:rsidRPr="005918D3" w:rsidRDefault="00233C14" w:rsidP="005918D3">
      <w:pPr>
        <w:tabs>
          <w:tab w:val="left" w:pos="283"/>
          <w:tab w:val="left" w:pos="2835"/>
          <w:tab w:val="left" w:pos="5386"/>
          <w:tab w:val="left" w:pos="7937"/>
        </w:tabs>
        <w:spacing w:after="0" w:line="240" w:lineRule="auto"/>
        <w:ind w:firstLine="283"/>
        <w:jc w:val="both"/>
        <w:rPr>
          <w:rFonts w:ascii="Times New Roman" w:hAnsi="Times New Roman" w:cs="Times New Roman"/>
          <w:b/>
          <w:color w:val="000000"/>
        </w:rPr>
      </w:pPr>
      <w:r w:rsidRPr="005918D3">
        <w:rPr>
          <w:rFonts w:ascii="Times New Roman" w:hAnsi="Times New Roman" w:cs="Times New Roman"/>
          <w:b/>
          <w:color w:val="000000"/>
        </w:rPr>
        <w:t xml:space="preserve"> </w:t>
      </w:r>
    </w:p>
    <w:p w14:paraId="177A1E19" w14:textId="6884AD18" w:rsidR="00233C14" w:rsidRPr="005918D3" w:rsidRDefault="00233C14" w:rsidP="005918D3">
      <w:pPr>
        <w:tabs>
          <w:tab w:val="left" w:pos="283"/>
          <w:tab w:val="left" w:pos="2835"/>
          <w:tab w:val="left" w:pos="5386"/>
          <w:tab w:val="left" w:pos="7937"/>
        </w:tabs>
        <w:spacing w:after="0" w:line="240" w:lineRule="auto"/>
        <w:ind w:firstLine="283"/>
        <w:jc w:val="both"/>
        <w:rPr>
          <w:rFonts w:ascii="Times New Roman" w:hAnsi="Times New Roman" w:cs="Times New Roman"/>
          <w:i/>
          <w:iCs/>
          <w:color w:val="000000"/>
        </w:rPr>
      </w:pPr>
      <w:r w:rsidRPr="005918D3">
        <w:rPr>
          <w:rFonts w:ascii="Times New Roman" w:hAnsi="Times New Roman" w:cs="Times New Roman"/>
          <w:b/>
          <w:color w:val="000000"/>
        </w:rPr>
        <w:t xml:space="preserve">PHẦN I. Câu trắc nghiệm nhiều phương án lựa chọn. </w:t>
      </w:r>
      <w:r w:rsidR="00F617EC" w:rsidRPr="005918D3">
        <w:rPr>
          <w:rFonts w:ascii="Times New Roman" w:hAnsi="Times New Roman" w:cs="Times New Roman"/>
          <w:b/>
          <w:i/>
          <w:iCs/>
          <w:color w:val="000000"/>
        </w:rPr>
        <w:t>(</w:t>
      </w:r>
      <w:r w:rsidRPr="005918D3">
        <w:rPr>
          <w:rFonts w:ascii="Times New Roman" w:hAnsi="Times New Roman" w:cs="Times New Roman"/>
          <w:b/>
          <w:i/>
          <w:iCs/>
          <w:color w:val="000000"/>
        </w:rPr>
        <w:t>4 điểm</w:t>
      </w:r>
      <w:r w:rsidR="00F617EC" w:rsidRPr="005918D3">
        <w:rPr>
          <w:rFonts w:ascii="Times New Roman" w:hAnsi="Times New Roman" w:cs="Times New Roman"/>
          <w:b/>
          <w:i/>
          <w:iCs/>
          <w:color w:val="000000"/>
        </w:rPr>
        <w:t>)</w:t>
      </w:r>
    </w:p>
    <w:p w14:paraId="23C4D54C" w14:textId="77777777" w:rsidR="00F617EC" w:rsidRPr="005918D3" w:rsidRDefault="00233C14" w:rsidP="005918D3">
      <w:pPr>
        <w:pStyle w:val="ListParagraph"/>
        <w:numPr>
          <w:ilvl w:val="0"/>
          <w:numId w:val="14"/>
        </w:numPr>
        <w:spacing w:after="0" w:line="276" w:lineRule="auto"/>
        <w:rPr>
          <w:rFonts w:ascii="Times New Roman" w:hAnsi="Times New Roman" w:cs="Times New Roman"/>
          <w:b/>
          <w:color w:val="0000FF"/>
        </w:rPr>
      </w:pPr>
      <w:r w:rsidRPr="005918D3">
        <w:rPr>
          <w:rFonts w:ascii="Times New Roman" w:hAnsi="Times New Roman" w:cs="Times New Roman"/>
          <w:color w:val="000000"/>
        </w:rPr>
        <w:t xml:space="preserve">Có bao nhiêu số tự nhiên có </w:t>
      </w:r>
      <w:r w:rsidRPr="005918D3">
        <w:rPr>
          <w:rFonts w:ascii="Times New Roman" w:hAnsi="Times New Roman" w:cs="Times New Roman"/>
          <w:position w:val="-4"/>
        </w:rPr>
        <w:object w:dxaOrig="200" w:dyaOrig="260" w14:anchorId="0BBB1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12.9pt" o:ole="">
            <v:imagedata r:id="rId7" o:title=""/>
          </v:shape>
          <o:OLEObject Type="Embed" ProgID="Equation.DSMT4" ShapeID="_x0000_i1025" DrawAspect="Content" ObjectID="_1804324898" r:id="rId8"/>
        </w:object>
      </w:r>
      <w:r w:rsidRPr="005918D3">
        <w:rPr>
          <w:rFonts w:ascii="Times New Roman" w:hAnsi="Times New Roman" w:cs="Times New Roman"/>
          <w:color w:val="000000"/>
        </w:rPr>
        <w:t xml:space="preserve"> chữ số khác nhau được lập từ </w:t>
      </w:r>
      <w:r w:rsidRPr="005918D3">
        <w:rPr>
          <w:rFonts w:ascii="Times New Roman" w:hAnsi="Times New Roman" w:cs="Times New Roman"/>
          <w:position w:val="-4"/>
        </w:rPr>
        <w:object w:dxaOrig="200" w:dyaOrig="260" w14:anchorId="230E26F4">
          <v:shape id="_x0000_i1026" type="#_x0000_t75" style="width:9.9pt;height:12.9pt" o:ole="">
            <v:imagedata r:id="rId7" o:title=""/>
          </v:shape>
          <o:OLEObject Type="Embed" ProgID="Equation.DSMT4" ShapeID="_x0000_i1026" DrawAspect="Content" ObjectID="_1804324899" r:id="rId9"/>
        </w:object>
      </w:r>
      <w:r w:rsidRPr="005918D3">
        <w:rPr>
          <w:rFonts w:ascii="Times New Roman" w:hAnsi="Times New Roman" w:cs="Times New Roman"/>
          <w:color w:val="000000"/>
        </w:rPr>
        <w:t xml:space="preserve"> chữ số </w:t>
      </w:r>
      <w:r w:rsidRPr="005918D3">
        <w:rPr>
          <w:rFonts w:ascii="Times New Roman" w:hAnsi="Times New Roman" w:cs="Times New Roman"/>
          <w:position w:val="-8"/>
        </w:rPr>
        <w:object w:dxaOrig="820" w:dyaOrig="300" w14:anchorId="70F917CF">
          <v:shape id="_x0000_i1027" type="#_x0000_t75" style="width:41.1pt;height:15pt" o:ole="">
            <v:imagedata r:id="rId10" o:title=""/>
          </v:shape>
          <o:OLEObject Type="Embed" ProgID="Equation.DSMT4" ShapeID="_x0000_i1027" DrawAspect="Content" ObjectID="_1804324900" r:id="rId11"/>
        </w:object>
      </w:r>
      <w:r w:rsidRPr="005918D3">
        <w:rPr>
          <w:rFonts w:ascii="Times New Roman" w:hAnsi="Times New Roman" w:cs="Times New Roman"/>
          <w:color w:val="000000"/>
        </w:rPr>
        <w:t>.</w:t>
      </w:r>
    </w:p>
    <w:p w14:paraId="59A4DC68" w14:textId="281074B7" w:rsidR="00233C14" w:rsidRPr="005918D3" w:rsidRDefault="00F617EC" w:rsidP="005918D3">
      <w:pPr>
        <w:tabs>
          <w:tab w:val="left" w:pos="283"/>
          <w:tab w:val="left" w:pos="2835"/>
          <w:tab w:val="left" w:pos="5386"/>
          <w:tab w:val="left" w:pos="7937"/>
        </w:tabs>
        <w:spacing w:after="0" w:line="240" w:lineRule="auto"/>
        <w:ind w:firstLine="283"/>
        <w:jc w:val="both"/>
        <w:rPr>
          <w:rFonts w:ascii="Times New Roman" w:hAnsi="Times New Roman" w:cs="Times New Roman"/>
          <w:color w:val="000000"/>
        </w:rPr>
      </w:pPr>
      <w:r w:rsidRPr="005918D3">
        <w:rPr>
          <w:rFonts w:ascii="Times New Roman" w:hAnsi="Times New Roman" w:cs="Times New Roman"/>
          <w:b/>
          <w:color w:val="0000FF"/>
        </w:rPr>
        <w:t>A.</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260" w:dyaOrig="279" w14:anchorId="1F1350BE">
          <v:shape id="_x0000_i1028" type="#_x0000_t75" style="width:12.9pt;height:13.8pt" o:ole="">
            <v:imagedata r:id="rId12" o:title=""/>
          </v:shape>
          <o:OLEObject Type="Embed" ProgID="Equation.DSMT4" ShapeID="_x0000_i1028" DrawAspect="Content" ObjectID="_1804324901" r:id="rId13"/>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B.</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260" w:dyaOrig="279" w14:anchorId="430D5C45">
          <v:shape id="_x0000_i1029" type="#_x0000_t75" style="width:12.9pt;height:13.8pt" o:ole="">
            <v:imagedata r:id="rId14" o:title=""/>
          </v:shape>
          <o:OLEObject Type="Embed" ProgID="Equation.DSMT4" ShapeID="_x0000_i1029" DrawAspect="Content" ObjectID="_1804324902" r:id="rId15"/>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C.</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260" w:dyaOrig="279" w14:anchorId="72999556">
          <v:shape id="_x0000_i1030" type="#_x0000_t75" style="width:12.9pt;height:13.8pt" o:ole="">
            <v:imagedata r:id="rId16" o:title=""/>
          </v:shape>
          <o:OLEObject Type="Embed" ProgID="Equation.DSMT4" ShapeID="_x0000_i1030" DrawAspect="Content" ObjectID="_1804324903" r:id="rId17"/>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D.</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260" w:dyaOrig="279" w14:anchorId="0902EF05">
          <v:shape id="_x0000_i1031" type="#_x0000_t75" style="width:12.9pt;height:13.8pt" o:ole="">
            <v:imagedata r:id="rId18" o:title=""/>
          </v:shape>
          <o:OLEObject Type="Embed" ProgID="Equation.DSMT4" ShapeID="_x0000_i1031" DrawAspect="Content" ObjectID="_1804324904" r:id="rId19"/>
        </w:object>
      </w:r>
      <w:r w:rsidR="00233C14" w:rsidRPr="005918D3">
        <w:rPr>
          <w:rFonts w:ascii="Times New Roman" w:hAnsi="Times New Roman" w:cs="Times New Roman"/>
          <w:color w:val="000000"/>
        </w:rPr>
        <w:t>.</w:t>
      </w:r>
    </w:p>
    <w:p w14:paraId="7218EADF" w14:textId="77777777" w:rsidR="00F617EC" w:rsidRPr="005918D3" w:rsidRDefault="00233C14" w:rsidP="005918D3">
      <w:pPr>
        <w:pStyle w:val="ListParagraph"/>
        <w:numPr>
          <w:ilvl w:val="0"/>
          <w:numId w:val="14"/>
        </w:numPr>
        <w:spacing w:after="0" w:line="276" w:lineRule="auto"/>
        <w:rPr>
          <w:rFonts w:ascii="Times New Roman" w:hAnsi="Times New Roman" w:cs="Times New Roman"/>
          <w:b/>
          <w:color w:val="0000FF"/>
        </w:rPr>
      </w:pPr>
      <w:r w:rsidRPr="005918D3">
        <w:rPr>
          <w:rFonts w:ascii="Times New Roman" w:hAnsi="Times New Roman" w:cs="Times New Roman"/>
          <w:color w:val="000000"/>
        </w:rPr>
        <w:t xml:space="preserve">Có bao nhiêu cách chọn </w:t>
      </w:r>
      <w:r w:rsidRPr="005918D3">
        <w:rPr>
          <w:rFonts w:ascii="Times New Roman" w:hAnsi="Times New Roman" w:cs="Times New Roman"/>
          <w:position w:val="-6"/>
        </w:rPr>
        <w:object w:dxaOrig="180" w:dyaOrig="279" w14:anchorId="084BC28C">
          <v:shape id="_x0000_i1032" type="#_x0000_t75" style="width:9pt;height:13.8pt" o:ole="">
            <v:imagedata r:id="rId20" o:title=""/>
          </v:shape>
          <o:OLEObject Type="Embed" ProgID="Equation.DSMT4" ShapeID="_x0000_i1032" DrawAspect="Content" ObjectID="_1804324905" r:id="rId21"/>
        </w:object>
      </w:r>
      <w:r w:rsidRPr="005918D3">
        <w:rPr>
          <w:rFonts w:ascii="Times New Roman" w:hAnsi="Times New Roman" w:cs="Times New Roman"/>
          <w:color w:val="000000"/>
        </w:rPr>
        <w:t xml:space="preserve"> cuốn truyện tranh từ </w:t>
      </w:r>
      <w:r w:rsidRPr="005918D3">
        <w:rPr>
          <w:rFonts w:ascii="Times New Roman" w:hAnsi="Times New Roman" w:cs="Times New Roman"/>
          <w:position w:val="-6"/>
        </w:rPr>
        <w:object w:dxaOrig="200" w:dyaOrig="279" w14:anchorId="5D731800">
          <v:shape id="_x0000_i1033" type="#_x0000_t75" style="width:9.9pt;height:13.8pt" o:ole="">
            <v:imagedata r:id="rId22" o:title=""/>
          </v:shape>
          <o:OLEObject Type="Embed" ProgID="Equation.DSMT4" ShapeID="_x0000_i1033" DrawAspect="Content" ObjectID="_1804324906" r:id="rId23"/>
        </w:object>
      </w:r>
      <w:r w:rsidRPr="005918D3">
        <w:rPr>
          <w:rFonts w:ascii="Times New Roman" w:hAnsi="Times New Roman" w:cs="Times New Roman"/>
          <w:color w:val="000000"/>
        </w:rPr>
        <w:t xml:space="preserve"> cuốn truyện tranh nhãn hiệu khác nhau và tặng cho </w:t>
      </w:r>
      <w:r w:rsidRPr="005918D3">
        <w:rPr>
          <w:rFonts w:ascii="Times New Roman" w:hAnsi="Times New Roman" w:cs="Times New Roman"/>
          <w:position w:val="-6"/>
        </w:rPr>
        <w:object w:dxaOrig="180" w:dyaOrig="279" w14:anchorId="236C991C">
          <v:shape id="_x0000_i1034" type="#_x0000_t75" style="width:9pt;height:13.8pt" o:ole="">
            <v:imagedata r:id="rId20" o:title=""/>
          </v:shape>
          <o:OLEObject Type="Embed" ProgID="Equation.DSMT4" ShapeID="_x0000_i1034" DrawAspect="Content" ObjectID="_1804324907" r:id="rId24"/>
        </w:object>
      </w:r>
      <w:r w:rsidRPr="005918D3">
        <w:rPr>
          <w:rFonts w:ascii="Times New Roman" w:hAnsi="Times New Roman" w:cs="Times New Roman"/>
          <w:color w:val="000000"/>
        </w:rPr>
        <w:t xml:space="preserve"> bạn khác nhau?</w:t>
      </w:r>
    </w:p>
    <w:p w14:paraId="7814187E" w14:textId="7464EAF8" w:rsidR="00233C14" w:rsidRPr="005918D3" w:rsidRDefault="00F617EC" w:rsidP="005918D3">
      <w:pPr>
        <w:tabs>
          <w:tab w:val="left" w:pos="283"/>
          <w:tab w:val="left" w:pos="2835"/>
          <w:tab w:val="left" w:pos="5386"/>
          <w:tab w:val="left" w:pos="7937"/>
        </w:tabs>
        <w:spacing w:after="0" w:line="240" w:lineRule="auto"/>
        <w:ind w:firstLine="283"/>
        <w:jc w:val="both"/>
        <w:rPr>
          <w:rFonts w:ascii="Times New Roman" w:hAnsi="Times New Roman" w:cs="Times New Roman"/>
          <w:color w:val="000000"/>
        </w:rPr>
      </w:pPr>
      <w:r w:rsidRPr="005918D3">
        <w:rPr>
          <w:rFonts w:ascii="Times New Roman" w:hAnsi="Times New Roman" w:cs="Times New Roman"/>
          <w:b/>
          <w:color w:val="0000FF"/>
        </w:rPr>
        <w:t>A.</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4"/>
        </w:rPr>
        <w:object w:dxaOrig="300" w:dyaOrig="260" w14:anchorId="183A8A3C">
          <v:shape id="_x0000_i1035" type="#_x0000_t75" style="width:15pt;height:12.9pt" o:ole="">
            <v:imagedata r:id="rId25" o:title=""/>
          </v:shape>
          <o:OLEObject Type="Embed" ProgID="Equation.DSMT4" ShapeID="_x0000_i1035" DrawAspect="Content" ObjectID="_1804324908" r:id="rId26"/>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B.</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320" w:dyaOrig="279" w14:anchorId="18D5E914">
          <v:shape id="_x0000_i1036" type="#_x0000_t75" style="width:15.9pt;height:13.8pt" o:ole="">
            <v:imagedata r:id="rId27" o:title=""/>
          </v:shape>
          <o:OLEObject Type="Embed" ProgID="Equation.DSMT4" ShapeID="_x0000_i1036" DrawAspect="Content" ObjectID="_1804324909" r:id="rId28"/>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C.</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300" w:dyaOrig="279" w14:anchorId="615B7077">
          <v:shape id="_x0000_i1037" type="#_x0000_t75" style="width:15pt;height:13.8pt" o:ole="">
            <v:imagedata r:id="rId29" o:title=""/>
          </v:shape>
          <o:OLEObject Type="Embed" ProgID="Equation.DSMT4" ShapeID="_x0000_i1037" DrawAspect="Content" ObjectID="_1804324910" r:id="rId30"/>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D.</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420" w:dyaOrig="279" w14:anchorId="0BF67B05">
          <v:shape id="_x0000_i1038" type="#_x0000_t75" style="width:21pt;height:13.8pt" o:ole="">
            <v:imagedata r:id="rId31" o:title=""/>
          </v:shape>
          <o:OLEObject Type="Embed" ProgID="Equation.DSMT4" ShapeID="_x0000_i1038" DrawAspect="Content" ObjectID="_1804324911" r:id="rId32"/>
        </w:object>
      </w:r>
      <w:r w:rsidR="00233C14" w:rsidRPr="005918D3">
        <w:rPr>
          <w:rFonts w:ascii="Times New Roman" w:hAnsi="Times New Roman" w:cs="Times New Roman"/>
          <w:color w:val="000000"/>
        </w:rPr>
        <w:t>.</w:t>
      </w:r>
    </w:p>
    <w:p w14:paraId="673F056C" w14:textId="77777777" w:rsidR="00F617EC" w:rsidRPr="005918D3" w:rsidRDefault="00233C14" w:rsidP="005918D3">
      <w:pPr>
        <w:pStyle w:val="ListParagraph"/>
        <w:numPr>
          <w:ilvl w:val="0"/>
          <w:numId w:val="14"/>
        </w:numPr>
        <w:spacing w:after="0" w:line="276" w:lineRule="auto"/>
        <w:rPr>
          <w:rFonts w:ascii="Times New Roman" w:hAnsi="Times New Roman" w:cs="Times New Roman"/>
          <w:b/>
          <w:color w:val="0000FF"/>
        </w:rPr>
      </w:pPr>
      <w:r w:rsidRPr="005918D3">
        <w:rPr>
          <w:rFonts w:ascii="Times New Roman" w:hAnsi="Times New Roman" w:cs="Times New Roman"/>
          <w:color w:val="000000"/>
        </w:rPr>
        <w:t xml:space="preserve">Tìm số hạng chứa </w:t>
      </w:r>
      <w:r w:rsidRPr="005918D3">
        <w:rPr>
          <w:rFonts w:ascii="Times New Roman" w:hAnsi="Times New Roman" w:cs="Times New Roman"/>
          <w:position w:val="-6"/>
        </w:rPr>
        <w:object w:dxaOrig="279" w:dyaOrig="320" w14:anchorId="4851F707">
          <v:shape id="_x0000_i1039" type="#_x0000_t75" style="width:13.8pt;height:15.9pt" o:ole="">
            <v:imagedata r:id="rId33" o:title=""/>
          </v:shape>
          <o:OLEObject Type="Embed" ProgID="Equation.DSMT4" ShapeID="_x0000_i1039" DrawAspect="Content" ObjectID="_1804324912" r:id="rId34"/>
        </w:object>
      </w:r>
      <w:r w:rsidRPr="005918D3">
        <w:rPr>
          <w:rFonts w:ascii="Times New Roman" w:hAnsi="Times New Roman" w:cs="Times New Roman"/>
          <w:color w:val="000000"/>
        </w:rPr>
        <w:t xml:space="preserve"> trong khai triển biểu thức </w:t>
      </w:r>
      <w:r w:rsidRPr="005918D3">
        <w:rPr>
          <w:rFonts w:ascii="Times New Roman" w:hAnsi="Times New Roman" w:cs="Times New Roman"/>
          <w:position w:val="-14"/>
        </w:rPr>
        <w:object w:dxaOrig="900" w:dyaOrig="440" w14:anchorId="0B7EACC6">
          <v:shape id="_x0000_i1040" type="#_x0000_t75" style="width:45.3pt;height:21.9pt" o:ole="">
            <v:imagedata r:id="rId35" o:title=""/>
          </v:shape>
          <o:OLEObject Type="Embed" ProgID="Equation.DSMT4" ShapeID="_x0000_i1040" DrawAspect="Content" ObjectID="_1804324913" r:id="rId36"/>
        </w:object>
      </w:r>
      <w:r w:rsidRPr="005918D3">
        <w:rPr>
          <w:rFonts w:ascii="Times New Roman" w:hAnsi="Times New Roman" w:cs="Times New Roman"/>
          <w:color w:val="000000"/>
        </w:rPr>
        <w:t>.</w:t>
      </w:r>
    </w:p>
    <w:p w14:paraId="61E2084D" w14:textId="79F1DC0A" w:rsidR="00233C14" w:rsidRPr="005918D3" w:rsidRDefault="00F617EC" w:rsidP="005918D3">
      <w:pPr>
        <w:tabs>
          <w:tab w:val="left" w:pos="283"/>
          <w:tab w:val="left" w:pos="2835"/>
          <w:tab w:val="left" w:pos="5386"/>
          <w:tab w:val="left" w:pos="7937"/>
        </w:tabs>
        <w:spacing w:after="0" w:line="240" w:lineRule="auto"/>
        <w:ind w:firstLine="283"/>
        <w:jc w:val="both"/>
        <w:rPr>
          <w:rFonts w:ascii="Times New Roman" w:hAnsi="Times New Roman" w:cs="Times New Roman"/>
          <w:color w:val="000000"/>
        </w:rPr>
      </w:pPr>
      <w:r w:rsidRPr="005918D3">
        <w:rPr>
          <w:rFonts w:ascii="Times New Roman" w:hAnsi="Times New Roman" w:cs="Times New Roman"/>
          <w:b/>
          <w:color w:val="0000FF"/>
        </w:rPr>
        <w:t>A.</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760" w:dyaOrig="320" w14:anchorId="15B6EA9E">
          <v:shape id="_x0000_i1041" type="#_x0000_t75" style="width:38.4pt;height:15.9pt" o:ole="">
            <v:imagedata r:id="rId37" o:title=""/>
          </v:shape>
          <o:OLEObject Type="Embed" ProgID="Equation.DSMT4" ShapeID="_x0000_i1041" DrawAspect="Content" ObjectID="_1804324914" r:id="rId38"/>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B.</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1020" w:dyaOrig="320" w14:anchorId="25537C34">
          <v:shape id="_x0000_i1042" type="#_x0000_t75" style="width:51.3pt;height:15.9pt" o:ole="">
            <v:imagedata r:id="rId39" o:title=""/>
          </v:shape>
          <o:OLEObject Type="Embed" ProgID="Equation.DSMT4" ShapeID="_x0000_i1042" DrawAspect="Content" ObjectID="_1804324915" r:id="rId40"/>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C.</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740" w:dyaOrig="320" w14:anchorId="0ED09157">
          <v:shape id="_x0000_i1043" type="#_x0000_t75" style="width:37.2pt;height:15.9pt" o:ole="">
            <v:imagedata r:id="rId41" o:title=""/>
          </v:shape>
          <o:OLEObject Type="Embed" ProgID="Equation.DSMT4" ShapeID="_x0000_i1043" DrawAspect="Content" ObjectID="_1804324916" r:id="rId42"/>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D.</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1020" w:dyaOrig="320" w14:anchorId="72645DCA">
          <v:shape id="_x0000_i1044" type="#_x0000_t75" style="width:51.3pt;height:15.9pt" o:ole="">
            <v:imagedata r:id="rId43" o:title=""/>
          </v:shape>
          <o:OLEObject Type="Embed" ProgID="Equation.DSMT4" ShapeID="_x0000_i1044" DrawAspect="Content" ObjectID="_1804324917" r:id="rId44"/>
        </w:object>
      </w:r>
      <w:r w:rsidR="00233C14" w:rsidRPr="005918D3">
        <w:rPr>
          <w:rFonts w:ascii="Times New Roman" w:hAnsi="Times New Roman" w:cs="Times New Roman"/>
          <w:color w:val="000000"/>
        </w:rPr>
        <w:t>.</w:t>
      </w:r>
    </w:p>
    <w:p w14:paraId="3B4A7F06" w14:textId="77777777" w:rsidR="00F617EC" w:rsidRPr="005918D3" w:rsidRDefault="00233C14" w:rsidP="005918D3">
      <w:pPr>
        <w:pStyle w:val="ListParagraph"/>
        <w:numPr>
          <w:ilvl w:val="0"/>
          <w:numId w:val="14"/>
        </w:numPr>
        <w:spacing w:after="0" w:line="276" w:lineRule="auto"/>
        <w:rPr>
          <w:rFonts w:ascii="Times New Roman" w:hAnsi="Times New Roman" w:cs="Times New Roman"/>
          <w:b/>
          <w:color w:val="0000FF"/>
        </w:rPr>
      </w:pPr>
      <w:r w:rsidRPr="005918D3">
        <w:rPr>
          <w:rFonts w:ascii="Times New Roman" w:hAnsi="Times New Roman" w:cs="Times New Roman"/>
          <w:color w:val="000000"/>
        </w:rPr>
        <w:t xml:space="preserve">Trong mặt phẳng tọa độ </w:t>
      </w:r>
      <w:r w:rsidRPr="005918D3">
        <w:rPr>
          <w:rFonts w:ascii="Times New Roman" w:hAnsi="Times New Roman" w:cs="Times New Roman"/>
          <w:position w:val="-10"/>
        </w:rPr>
        <w:object w:dxaOrig="460" w:dyaOrig="320" w14:anchorId="5375147F">
          <v:shape id="_x0000_i1045" type="#_x0000_t75" style="width:22.8pt;height:15.9pt" o:ole="">
            <v:imagedata r:id="rId45" o:title=""/>
          </v:shape>
          <o:OLEObject Type="Embed" ProgID="Equation.DSMT4" ShapeID="_x0000_i1045" DrawAspect="Content" ObjectID="_1804324918" r:id="rId46"/>
        </w:object>
      </w:r>
      <w:r w:rsidRPr="005918D3">
        <w:rPr>
          <w:rFonts w:ascii="Times New Roman" w:hAnsi="Times New Roman" w:cs="Times New Roman"/>
          <w:color w:val="000000"/>
        </w:rPr>
        <w:t xml:space="preserve">, cho hai điểm </w:t>
      </w:r>
      <w:r w:rsidRPr="005918D3">
        <w:rPr>
          <w:rFonts w:ascii="Times New Roman" w:hAnsi="Times New Roman" w:cs="Times New Roman"/>
          <w:position w:val="-10"/>
        </w:rPr>
        <w:object w:dxaOrig="740" w:dyaOrig="320" w14:anchorId="4DA0381C">
          <v:shape id="_x0000_i1046" type="#_x0000_t75" style="width:37.2pt;height:15.9pt" o:ole="">
            <v:imagedata r:id="rId47" o:title=""/>
          </v:shape>
          <o:OLEObject Type="Embed" ProgID="Equation.DSMT4" ShapeID="_x0000_i1046" DrawAspect="Content" ObjectID="_1804324919" r:id="rId48"/>
        </w:object>
      </w:r>
      <w:r w:rsidRPr="005918D3">
        <w:rPr>
          <w:rFonts w:ascii="Times New Roman" w:hAnsi="Times New Roman" w:cs="Times New Roman"/>
          <w:color w:val="000000"/>
        </w:rPr>
        <w:t xml:space="preserve"> và </w:t>
      </w:r>
      <w:r w:rsidRPr="005918D3">
        <w:rPr>
          <w:rFonts w:ascii="Times New Roman" w:hAnsi="Times New Roman" w:cs="Times New Roman"/>
          <w:position w:val="-10"/>
        </w:rPr>
        <w:object w:dxaOrig="980" w:dyaOrig="320" w14:anchorId="16955A33">
          <v:shape id="_x0000_i1047" type="#_x0000_t75" style="width:49.2pt;height:15.9pt" o:ole="">
            <v:imagedata r:id="rId49" o:title=""/>
          </v:shape>
          <o:OLEObject Type="Embed" ProgID="Equation.DSMT4" ShapeID="_x0000_i1047" DrawAspect="Content" ObjectID="_1804324920" r:id="rId50"/>
        </w:object>
      </w:r>
      <w:r w:rsidRPr="005918D3">
        <w:rPr>
          <w:rFonts w:ascii="Times New Roman" w:hAnsi="Times New Roman" w:cs="Times New Roman"/>
          <w:color w:val="000000"/>
        </w:rPr>
        <w:t xml:space="preserve">. Tìm tọa độ trung điểm của đoạn thẳng </w:t>
      </w:r>
      <w:r w:rsidRPr="005918D3">
        <w:rPr>
          <w:rFonts w:ascii="Times New Roman" w:hAnsi="Times New Roman" w:cs="Times New Roman"/>
          <w:position w:val="-6"/>
        </w:rPr>
        <w:object w:dxaOrig="400" w:dyaOrig="279" w14:anchorId="7AB209B3">
          <v:shape id="_x0000_i1048" type="#_x0000_t75" style="width:19.8pt;height:13.8pt" o:ole="">
            <v:imagedata r:id="rId51" o:title=""/>
          </v:shape>
          <o:OLEObject Type="Embed" ProgID="Equation.DSMT4" ShapeID="_x0000_i1048" DrawAspect="Content" ObjectID="_1804324921" r:id="rId52"/>
        </w:object>
      </w:r>
      <w:r w:rsidRPr="005918D3">
        <w:rPr>
          <w:rFonts w:ascii="Times New Roman" w:hAnsi="Times New Roman" w:cs="Times New Roman"/>
          <w:color w:val="000000"/>
        </w:rPr>
        <w:t>.</w:t>
      </w:r>
    </w:p>
    <w:p w14:paraId="544793BA" w14:textId="321DF2DD" w:rsidR="00233C14" w:rsidRPr="005918D3" w:rsidRDefault="00F617EC" w:rsidP="005918D3">
      <w:pPr>
        <w:tabs>
          <w:tab w:val="left" w:pos="283"/>
          <w:tab w:val="left" w:pos="2835"/>
          <w:tab w:val="left" w:pos="5386"/>
          <w:tab w:val="left" w:pos="7937"/>
        </w:tabs>
        <w:spacing w:after="0" w:line="240" w:lineRule="auto"/>
        <w:ind w:firstLine="283"/>
        <w:jc w:val="both"/>
        <w:rPr>
          <w:rFonts w:ascii="Times New Roman" w:hAnsi="Times New Roman" w:cs="Times New Roman"/>
          <w:color w:val="000000"/>
        </w:rPr>
      </w:pPr>
      <w:r w:rsidRPr="005918D3">
        <w:rPr>
          <w:rFonts w:ascii="Times New Roman" w:hAnsi="Times New Roman" w:cs="Times New Roman"/>
          <w:b/>
          <w:color w:val="0000FF"/>
        </w:rPr>
        <w:t>A.</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28"/>
        </w:rPr>
        <w:object w:dxaOrig="680" w:dyaOrig="680" w14:anchorId="1B2B1A8E">
          <v:shape id="_x0000_i1049" type="#_x0000_t75" style="width:33.9pt;height:33.9pt" o:ole="">
            <v:imagedata r:id="rId53" o:title=""/>
          </v:shape>
          <o:OLEObject Type="Embed" ProgID="Equation.DSMT4" ShapeID="_x0000_i1049" DrawAspect="Content" ObjectID="_1804324922" r:id="rId54"/>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B.</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28"/>
        </w:rPr>
        <w:object w:dxaOrig="1080" w:dyaOrig="680" w14:anchorId="5FA67D3F">
          <v:shape id="_x0000_i1050" type="#_x0000_t75" style="width:54pt;height:33.9pt" o:ole="">
            <v:imagedata r:id="rId55" o:title=""/>
          </v:shape>
          <o:OLEObject Type="Embed" ProgID="Equation.DSMT4" ShapeID="_x0000_i1050" DrawAspect="Content" ObjectID="_1804324923" r:id="rId56"/>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C.</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14"/>
        </w:rPr>
        <w:object w:dxaOrig="700" w:dyaOrig="400" w14:anchorId="111FB48E">
          <v:shape id="_x0000_i1051" type="#_x0000_t75" style="width:34.8pt;height:19.8pt" o:ole="">
            <v:imagedata r:id="rId57" o:title=""/>
          </v:shape>
          <o:OLEObject Type="Embed" ProgID="Equation.DSMT4" ShapeID="_x0000_i1051" DrawAspect="Content" ObjectID="_1804324924" r:id="rId58"/>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D.</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28"/>
        </w:rPr>
        <w:object w:dxaOrig="820" w:dyaOrig="680" w14:anchorId="085E56D3">
          <v:shape id="_x0000_i1052" type="#_x0000_t75" style="width:41.1pt;height:33.9pt" o:ole="">
            <v:imagedata r:id="rId59" o:title=""/>
          </v:shape>
          <o:OLEObject Type="Embed" ProgID="Equation.DSMT4" ShapeID="_x0000_i1052" DrawAspect="Content" ObjectID="_1804324925" r:id="rId60"/>
        </w:object>
      </w:r>
      <w:r w:rsidR="00233C14" w:rsidRPr="005918D3">
        <w:rPr>
          <w:rFonts w:ascii="Times New Roman" w:hAnsi="Times New Roman" w:cs="Times New Roman"/>
          <w:color w:val="000000"/>
        </w:rPr>
        <w:t>.</w:t>
      </w:r>
    </w:p>
    <w:p w14:paraId="6AE53340" w14:textId="77777777" w:rsidR="00F617EC" w:rsidRPr="005918D3" w:rsidRDefault="00233C14" w:rsidP="005918D3">
      <w:pPr>
        <w:pStyle w:val="ListParagraph"/>
        <w:numPr>
          <w:ilvl w:val="0"/>
          <w:numId w:val="14"/>
        </w:numPr>
        <w:spacing w:after="0" w:line="276" w:lineRule="auto"/>
        <w:rPr>
          <w:rFonts w:ascii="Times New Roman" w:hAnsi="Times New Roman" w:cs="Times New Roman"/>
          <w:b/>
          <w:color w:val="0000FF"/>
        </w:rPr>
      </w:pPr>
      <w:r w:rsidRPr="005918D3">
        <w:rPr>
          <w:rFonts w:ascii="Times New Roman" w:hAnsi="Times New Roman" w:cs="Times New Roman"/>
          <w:color w:val="000000"/>
        </w:rPr>
        <w:t xml:space="preserve">Một hộp có </w:t>
      </w:r>
      <w:r w:rsidRPr="005918D3">
        <w:rPr>
          <w:rFonts w:ascii="Times New Roman" w:hAnsi="Times New Roman" w:cs="Times New Roman"/>
          <w:position w:val="-6"/>
        </w:rPr>
        <w:object w:dxaOrig="180" w:dyaOrig="279" w14:anchorId="69AF209B">
          <v:shape id="_x0000_i1053" type="#_x0000_t75" style="width:9pt;height:13.8pt" o:ole="">
            <v:imagedata r:id="rId61" o:title=""/>
          </v:shape>
          <o:OLEObject Type="Embed" ProgID="Equation.DSMT4" ShapeID="_x0000_i1053" DrawAspect="Content" ObjectID="_1804324926" r:id="rId62"/>
        </w:object>
      </w:r>
      <w:r w:rsidR="00F617EC" w:rsidRPr="005918D3">
        <w:rPr>
          <w:rFonts w:ascii="Times New Roman" w:hAnsi="Times New Roman" w:cs="Times New Roman"/>
          <w:color w:val="000000"/>
        </w:rPr>
        <w:t xml:space="preserve"> </w:t>
      </w:r>
      <w:r w:rsidRPr="005918D3">
        <w:rPr>
          <w:rFonts w:ascii="Times New Roman" w:hAnsi="Times New Roman" w:cs="Times New Roman"/>
          <w:color w:val="000000"/>
        </w:rPr>
        <w:t xml:space="preserve">viên bi xám; </w:t>
      </w:r>
      <w:r w:rsidRPr="005918D3">
        <w:rPr>
          <w:rFonts w:ascii="Times New Roman" w:hAnsi="Times New Roman" w:cs="Times New Roman"/>
          <w:position w:val="-6"/>
        </w:rPr>
        <w:object w:dxaOrig="200" w:dyaOrig="279" w14:anchorId="7E82D051">
          <v:shape id="_x0000_i1054" type="#_x0000_t75" style="width:9.9pt;height:13.8pt" o:ole="">
            <v:imagedata r:id="rId22" o:title=""/>
          </v:shape>
          <o:OLEObject Type="Embed" ProgID="Equation.DSMT4" ShapeID="_x0000_i1054" DrawAspect="Content" ObjectID="_1804324927" r:id="rId63"/>
        </w:object>
      </w:r>
      <w:r w:rsidR="00F617EC" w:rsidRPr="005918D3">
        <w:rPr>
          <w:rFonts w:ascii="Times New Roman" w:hAnsi="Times New Roman" w:cs="Times New Roman"/>
          <w:color w:val="000000"/>
        </w:rPr>
        <w:t xml:space="preserve"> </w:t>
      </w:r>
      <w:r w:rsidRPr="005918D3">
        <w:rPr>
          <w:rFonts w:ascii="Times New Roman" w:hAnsi="Times New Roman" w:cs="Times New Roman"/>
          <w:color w:val="000000"/>
        </w:rPr>
        <w:t xml:space="preserve">viên bi nâu và </w:t>
      </w:r>
      <w:r w:rsidRPr="005918D3">
        <w:rPr>
          <w:rFonts w:ascii="Times New Roman" w:hAnsi="Times New Roman" w:cs="Times New Roman"/>
          <w:position w:val="-4"/>
        </w:rPr>
        <w:object w:dxaOrig="279" w:dyaOrig="260" w14:anchorId="7B7EB6D9">
          <v:shape id="_x0000_i1055" type="#_x0000_t75" style="width:13.8pt;height:12.9pt" o:ole="">
            <v:imagedata r:id="rId64" o:title=""/>
          </v:shape>
          <o:OLEObject Type="Embed" ProgID="Equation.DSMT4" ShapeID="_x0000_i1055" DrawAspect="Content" ObjectID="_1804324928" r:id="rId65"/>
        </w:object>
      </w:r>
      <w:r w:rsidR="00F617EC" w:rsidRPr="005918D3">
        <w:rPr>
          <w:rFonts w:ascii="Times New Roman" w:hAnsi="Times New Roman" w:cs="Times New Roman"/>
          <w:color w:val="000000"/>
        </w:rPr>
        <w:t xml:space="preserve"> </w:t>
      </w:r>
      <w:r w:rsidRPr="005918D3">
        <w:rPr>
          <w:rFonts w:ascii="Times New Roman" w:hAnsi="Times New Roman" w:cs="Times New Roman"/>
          <w:color w:val="000000"/>
        </w:rPr>
        <w:t xml:space="preserve">viên bi tím. Có bao nhiêu cách để chọn được </w:t>
      </w:r>
      <w:r w:rsidRPr="005918D3">
        <w:rPr>
          <w:rFonts w:ascii="Times New Roman" w:hAnsi="Times New Roman" w:cs="Times New Roman"/>
          <w:position w:val="-6"/>
        </w:rPr>
        <w:object w:dxaOrig="180" w:dyaOrig="279" w14:anchorId="473993C0">
          <v:shape id="_x0000_i1056" type="#_x0000_t75" style="width:9pt;height:13.8pt" o:ole="">
            <v:imagedata r:id="rId20" o:title=""/>
          </v:shape>
          <o:OLEObject Type="Embed" ProgID="Equation.DSMT4" ShapeID="_x0000_i1056" DrawAspect="Content" ObjectID="_1804324929" r:id="rId66"/>
        </w:object>
      </w:r>
      <w:r w:rsidR="00F617EC" w:rsidRPr="005918D3">
        <w:rPr>
          <w:rFonts w:ascii="Times New Roman" w:hAnsi="Times New Roman" w:cs="Times New Roman"/>
          <w:color w:val="000000"/>
        </w:rPr>
        <w:t xml:space="preserve"> </w:t>
      </w:r>
      <w:r w:rsidRPr="005918D3">
        <w:rPr>
          <w:rFonts w:ascii="Times New Roman" w:hAnsi="Times New Roman" w:cs="Times New Roman"/>
          <w:color w:val="000000"/>
        </w:rPr>
        <w:t>viên bi đủ ba màu.</w:t>
      </w:r>
    </w:p>
    <w:p w14:paraId="07CB5DE6" w14:textId="331E2C6D" w:rsidR="00233C14" w:rsidRPr="005918D3" w:rsidRDefault="00F617EC" w:rsidP="005918D3">
      <w:pPr>
        <w:tabs>
          <w:tab w:val="left" w:pos="283"/>
          <w:tab w:val="left" w:pos="2835"/>
          <w:tab w:val="left" w:pos="5386"/>
          <w:tab w:val="left" w:pos="7937"/>
        </w:tabs>
        <w:spacing w:after="0" w:line="240" w:lineRule="auto"/>
        <w:ind w:firstLine="283"/>
        <w:jc w:val="both"/>
        <w:rPr>
          <w:rFonts w:ascii="Times New Roman" w:hAnsi="Times New Roman" w:cs="Times New Roman"/>
          <w:color w:val="000000"/>
        </w:rPr>
      </w:pPr>
      <w:r w:rsidRPr="005918D3">
        <w:rPr>
          <w:rFonts w:ascii="Times New Roman" w:hAnsi="Times New Roman" w:cs="Times New Roman"/>
          <w:b/>
          <w:color w:val="0000FF"/>
        </w:rPr>
        <w:t>A.</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420" w:dyaOrig="279" w14:anchorId="06E5FC67">
          <v:shape id="_x0000_i1057" type="#_x0000_t75" style="width:21pt;height:13.8pt" o:ole="">
            <v:imagedata r:id="rId67" o:title=""/>
          </v:shape>
          <o:OLEObject Type="Embed" ProgID="Equation.DSMT4" ShapeID="_x0000_i1057" DrawAspect="Content" ObjectID="_1804324930" r:id="rId68"/>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B.</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420" w:dyaOrig="279" w14:anchorId="4010B21E">
          <v:shape id="_x0000_i1058" type="#_x0000_t75" style="width:21pt;height:13.8pt" o:ole="">
            <v:imagedata r:id="rId69" o:title=""/>
          </v:shape>
          <o:OLEObject Type="Embed" ProgID="Equation.DSMT4" ShapeID="_x0000_i1058" DrawAspect="Content" ObjectID="_1804324931" r:id="rId70"/>
        </w:object>
      </w:r>
      <w:r w:rsidR="00233C14" w:rsidRPr="005918D3">
        <w:rPr>
          <w:rFonts w:ascii="Times New Roman" w:hAnsi="Times New Roman" w:cs="Times New Roman"/>
          <w:color w:val="000000"/>
        </w:rPr>
        <w:t>.</w:t>
      </w:r>
      <w:r w:rsidRPr="005918D3">
        <w:rPr>
          <w:rFonts w:ascii="Times New Roman" w:hAnsi="Times New Roman" w:cs="Times New Roman"/>
          <w:color w:val="000000"/>
        </w:rPr>
        <w:tab/>
        <w:t xml:space="preserve"> </w:t>
      </w:r>
      <w:r w:rsidRPr="005918D3">
        <w:rPr>
          <w:rFonts w:ascii="Times New Roman" w:hAnsi="Times New Roman" w:cs="Times New Roman"/>
          <w:b/>
          <w:color w:val="0000FF"/>
        </w:rPr>
        <w:t>C.</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420" w:dyaOrig="279" w14:anchorId="5B8DF34D">
          <v:shape id="_x0000_i1059" type="#_x0000_t75" style="width:21pt;height:13.8pt" o:ole="">
            <v:imagedata r:id="rId71" o:title=""/>
          </v:shape>
          <o:OLEObject Type="Embed" ProgID="Equation.DSMT4" ShapeID="_x0000_i1059" DrawAspect="Content" ObjectID="_1804324932" r:id="rId72"/>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D.</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420" w:dyaOrig="279" w14:anchorId="6FBBB8F8">
          <v:shape id="_x0000_i1060" type="#_x0000_t75" style="width:21pt;height:13.8pt" o:ole="">
            <v:imagedata r:id="rId73" o:title=""/>
          </v:shape>
          <o:OLEObject Type="Embed" ProgID="Equation.DSMT4" ShapeID="_x0000_i1060" DrawAspect="Content" ObjectID="_1804324933" r:id="rId74"/>
        </w:object>
      </w:r>
      <w:r w:rsidR="00233C14" w:rsidRPr="005918D3">
        <w:rPr>
          <w:rFonts w:ascii="Times New Roman" w:hAnsi="Times New Roman" w:cs="Times New Roman"/>
          <w:color w:val="000000"/>
        </w:rPr>
        <w:t>.</w:t>
      </w:r>
    </w:p>
    <w:p w14:paraId="1F0F8D08" w14:textId="77777777" w:rsidR="00F617EC" w:rsidRPr="005918D3" w:rsidRDefault="00233C14" w:rsidP="005918D3">
      <w:pPr>
        <w:pStyle w:val="ListParagraph"/>
        <w:numPr>
          <w:ilvl w:val="0"/>
          <w:numId w:val="14"/>
        </w:numPr>
        <w:spacing w:after="0" w:line="276" w:lineRule="auto"/>
        <w:rPr>
          <w:rFonts w:ascii="Times New Roman" w:hAnsi="Times New Roman" w:cs="Times New Roman"/>
          <w:b/>
          <w:color w:val="0000FF"/>
        </w:rPr>
      </w:pPr>
      <w:r w:rsidRPr="005918D3">
        <w:rPr>
          <w:rFonts w:ascii="Times New Roman" w:hAnsi="Times New Roman" w:cs="Times New Roman"/>
          <w:color w:val="000000"/>
        </w:rPr>
        <w:t xml:space="preserve">Trong mặt phẳng tọa độ </w:t>
      </w:r>
      <w:r w:rsidRPr="005918D3">
        <w:rPr>
          <w:rFonts w:ascii="Times New Roman" w:hAnsi="Times New Roman" w:cs="Times New Roman"/>
          <w:position w:val="-10"/>
        </w:rPr>
        <w:object w:dxaOrig="460" w:dyaOrig="320" w14:anchorId="1FBB28C7">
          <v:shape id="_x0000_i1061" type="#_x0000_t75" style="width:22.8pt;height:15.9pt" o:ole="">
            <v:imagedata r:id="rId75" o:title=""/>
          </v:shape>
          <o:OLEObject Type="Embed" ProgID="Equation.DSMT4" ShapeID="_x0000_i1061" DrawAspect="Content" ObjectID="_1804324934" r:id="rId76"/>
        </w:object>
      </w:r>
      <w:r w:rsidRPr="005918D3">
        <w:rPr>
          <w:rFonts w:ascii="Times New Roman" w:hAnsi="Times New Roman" w:cs="Times New Roman"/>
          <w:color w:val="000000"/>
        </w:rPr>
        <w:t xml:space="preserve">, cho hai véctơ </w:t>
      </w:r>
      <w:r w:rsidRPr="005918D3">
        <w:rPr>
          <w:rFonts w:ascii="Times New Roman" w:hAnsi="Times New Roman" w:cs="Times New Roman"/>
          <w:position w:val="-10"/>
        </w:rPr>
        <w:object w:dxaOrig="1060" w:dyaOrig="320" w14:anchorId="6A182033">
          <v:shape id="_x0000_i1062" type="#_x0000_t75" style="width:53.1pt;height:15.9pt" o:ole="">
            <v:imagedata r:id="rId77" o:title=""/>
          </v:shape>
          <o:OLEObject Type="Embed" ProgID="Equation.DSMT4" ShapeID="_x0000_i1062" DrawAspect="Content" ObjectID="_1804324935" r:id="rId78"/>
        </w:object>
      </w:r>
      <w:r w:rsidRPr="005918D3">
        <w:rPr>
          <w:rFonts w:ascii="Times New Roman" w:hAnsi="Times New Roman" w:cs="Times New Roman"/>
          <w:color w:val="000000"/>
        </w:rPr>
        <w:t xml:space="preserve"> và </w:t>
      </w:r>
      <w:r w:rsidRPr="005918D3">
        <w:rPr>
          <w:rFonts w:ascii="Times New Roman" w:hAnsi="Times New Roman" w:cs="Times New Roman"/>
          <w:position w:val="-10"/>
        </w:rPr>
        <w:object w:dxaOrig="940" w:dyaOrig="320" w14:anchorId="3A98306D">
          <v:shape id="_x0000_i1063" type="#_x0000_t75" style="width:47.1pt;height:15.9pt" o:ole="">
            <v:imagedata r:id="rId79" o:title=""/>
          </v:shape>
          <o:OLEObject Type="Embed" ProgID="Equation.DSMT4" ShapeID="_x0000_i1063" DrawAspect="Content" ObjectID="_1804324936" r:id="rId80"/>
        </w:object>
      </w:r>
      <w:r w:rsidRPr="005918D3">
        <w:rPr>
          <w:rFonts w:ascii="Times New Roman" w:hAnsi="Times New Roman" w:cs="Times New Roman"/>
          <w:color w:val="000000"/>
        </w:rPr>
        <w:t xml:space="preserve">. Tính tích vô hướng </w:t>
      </w:r>
      <w:r w:rsidRPr="005918D3">
        <w:rPr>
          <w:rFonts w:ascii="Times New Roman" w:hAnsi="Times New Roman" w:cs="Times New Roman"/>
          <w:position w:val="-6"/>
        </w:rPr>
        <w:object w:dxaOrig="380" w:dyaOrig="279" w14:anchorId="7B868EA6">
          <v:shape id="_x0000_i1064" type="#_x0000_t75" style="width:18.9pt;height:13.8pt" o:ole="">
            <v:imagedata r:id="rId81" o:title=""/>
          </v:shape>
          <o:OLEObject Type="Embed" ProgID="Equation.DSMT4" ShapeID="_x0000_i1064" DrawAspect="Content" ObjectID="_1804324937" r:id="rId82"/>
        </w:object>
      </w:r>
      <w:r w:rsidRPr="005918D3">
        <w:rPr>
          <w:rFonts w:ascii="Times New Roman" w:hAnsi="Times New Roman" w:cs="Times New Roman"/>
          <w:color w:val="000000"/>
        </w:rPr>
        <w:t>.</w:t>
      </w:r>
    </w:p>
    <w:p w14:paraId="4DC4766A" w14:textId="7A92D8F4" w:rsidR="00233C14" w:rsidRPr="005918D3" w:rsidRDefault="00F617EC" w:rsidP="005918D3">
      <w:pPr>
        <w:tabs>
          <w:tab w:val="left" w:pos="283"/>
          <w:tab w:val="left" w:pos="2835"/>
          <w:tab w:val="left" w:pos="5386"/>
          <w:tab w:val="left" w:pos="7937"/>
        </w:tabs>
        <w:spacing w:after="0" w:line="240" w:lineRule="auto"/>
        <w:ind w:firstLine="283"/>
        <w:jc w:val="both"/>
        <w:rPr>
          <w:rFonts w:ascii="Times New Roman" w:hAnsi="Times New Roman" w:cs="Times New Roman"/>
          <w:color w:val="000000"/>
        </w:rPr>
      </w:pPr>
      <w:r w:rsidRPr="005918D3">
        <w:rPr>
          <w:rFonts w:ascii="Times New Roman" w:hAnsi="Times New Roman" w:cs="Times New Roman"/>
          <w:b/>
          <w:color w:val="0000FF"/>
        </w:rPr>
        <w:t>A.</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880" w:dyaOrig="279" w14:anchorId="741B7A53">
          <v:shape id="_x0000_i1065" type="#_x0000_t75" style="width:44.1pt;height:13.8pt" o:ole="">
            <v:imagedata r:id="rId83" o:title=""/>
          </v:shape>
          <o:OLEObject Type="Embed" ProgID="Equation.DSMT4" ShapeID="_x0000_i1065" DrawAspect="Content" ObjectID="_1804324938" r:id="rId84"/>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B.</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840" w:dyaOrig="279" w14:anchorId="5D30C474">
          <v:shape id="_x0000_i1066" type="#_x0000_t75" style="width:42.3pt;height:13.8pt" o:ole="">
            <v:imagedata r:id="rId85" o:title=""/>
          </v:shape>
          <o:OLEObject Type="Embed" ProgID="Equation.DSMT4" ShapeID="_x0000_i1066" DrawAspect="Content" ObjectID="_1804324939" r:id="rId86"/>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C.</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999" w:dyaOrig="279" w14:anchorId="32ED6B2F">
          <v:shape id="_x0000_i1067" type="#_x0000_t75" style="width:50.1pt;height:13.8pt" o:ole="">
            <v:imagedata r:id="rId87" o:title=""/>
          </v:shape>
          <o:OLEObject Type="Embed" ProgID="Equation.DSMT4" ShapeID="_x0000_i1067" DrawAspect="Content" ObjectID="_1804324940" r:id="rId88"/>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D.</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740" w:dyaOrig="279" w14:anchorId="5935CA22">
          <v:shape id="_x0000_i1068" type="#_x0000_t75" style="width:37.2pt;height:13.8pt" o:ole="">
            <v:imagedata r:id="rId89" o:title=""/>
          </v:shape>
          <o:OLEObject Type="Embed" ProgID="Equation.DSMT4" ShapeID="_x0000_i1068" DrawAspect="Content" ObjectID="_1804324941" r:id="rId90"/>
        </w:object>
      </w:r>
      <w:r w:rsidR="00233C14" w:rsidRPr="005918D3">
        <w:rPr>
          <w:rFonts w:ascii="Times New Roman" w:hAnsi="Times New Roman" w:cs="Times New Roman"/>
          <w:color w:val="000000"/>
        </w:rPr>
        <w:t>.</w:t>
      </w:r>
    </w:p>
    <w:p w14:paraId="5839C4DD" w14:textId="77777777" w:rsidR="00F617EC" w:rsidRPr="005918D3" w:rsidRDefault="00233C14" w:rsidP="005918D3">
      <w:pPr>
        <w:pStyle w:val="ListParagraph"/>
        <w:numPr>
          <w:ilvl w:val="0"/>
          <w:numId w:val="14"/>
        </w:numPr>
        <w:spacing w:after="0" w:line="276" w:lineRule="auto"/>
        <w:rPr>
          <w:rFonts w:ascii="Times New Roman" w:hAnsi="Times New Roman" w:cs="Times New Roman"/>
          <w:b/>
          <w:color w:val="0000FF"/>
        </w:rPr>
      </w:pPr>
      <w:r w:rsidRPr="005918D3">
        <w:rPr>
          <w:rFonts w:ascii="Times New Roman" w:hAnsi="Times New Roman" w:cs="Times New Roman"/>
          <w:color w:val="000000"/>
        </w:rPr>
        <w:t xml:space="preserve">Có bao nhiêu cách xếp </w:t>
      </w:r>
      <w:r w:rsidRPr="005918D3">
        <w:rPr>
          <w:rFonts w:ascii="Times New Roman" w:hAnsi="Times New Roman" w:cs="Times New Roman"/>
          <w:position w:val="-6"/>
        </w:rPr>
        <w:object w:dxaOrig="180" w:dyaOrig="279" w14:anchorId="11197687">
          <v:shape id="_x0000_i1069" type="#_x0000_t75" style="width:9pt;height:13.8pt" o:ole="">
            <v:imagedata r:id="rId20" o:title=""/>
          </v:shape>
          <o:OLEObject Type="Embed" ProgID="Equation.DSMT4" ShapeID="_x0000_i1069" DrawAspect="Content" ObjectID="_1804324942" r:id="rId91"/>
        </w:object>
      </w:r>
      <w:r w:rsidRPr="005918D3">
        <w:rPr>
          <w:rFonts w:ascii="Times New Roman" w:hAnsi="Times New Roman" w:cs="Times New Roman"/>
          <w:color w:val="000000"/>
        </w:rPr>
        <w:t xml:space="preserve"> bạn vào một hàng ngang.</w:t>
      </w:r>
    </w:p>
    <w:p w14:paraId="35954CBB" w14:textId="5A67770F" w:rsidR="00233C14" w:rsidRPr="005918D3" w:rsidRDefault="00F617EC" w:rsidP="005918D3">
      <w:pPr>
        <w:tabs>
          <w:tab w:val="left" w:pos="283"/>
          <w:tab w:val="left" w:pos="2835"/>
          <w:tab w:val="left" w:pos="5386"/>
          <w:tab w:val="left" w:pos="7937"/>
        </w:tabs>
        <w:spacing w:after="0" w:line="240" w:lineRule="auto"/>
        <w:ind w:firstLine="283"/>
        <w:jc w:val="both"/>
        <w:rPr>
          <w:rFonts w:ascii="Times New Roman" w:hAnsi="Times New Roman" w:cs="Times New Roman"/>
          <w:color w:val="000000"/>
        </w:rPr>
      </w:pPr>
      <w:r w:rsidRPr="005918D3">
        <w:rPr>
          <w:rFonts w:ascii="Times New Roman" w:hAnsi="Times New Roman" w:cs="Times New Roman"/>
          <w:b/>
          <w:color w:val="0000FF"/>
        </w:rPr>
        <w:t>A.</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200" w:dyaOrig="279" w14:anchorId="18E4E001">
          <v:shape id="_x0000_i1070" type="#_x0000_t75" style="width:9.9pt;height:13.8pt" o:ole="">
            <v:imagedata r:id="rId22" o:title=""/>
          </v:shape>
          <o:OLEObject Type="Embed" ProgID="Equation.DSMT4" ShapeID="_x0000_i1070" DrawAspect="Content" ObjectID="_1804324943" r:id="rId92"/>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B.</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300" w:dyaOrig="279" w14:anchorId="1F723A5E">
          <v:shape id="_x0000_i1071" type="#_x0000_t75" style="width:15pt;height:13.8pt" o:ole="">
            <v:imagedata r:id="rId93" o:title=""/>
          </v:shape>
          <o:OLEObject Type="Embed" ProgID="Equation.DSMT4" ShapeID="_x0000_i1071" DrawAspect="Content" ObjectID="_1804324944" r:id="rId94"/>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C.</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180" w:dyaOrig="279" w14:anchorId="7C35DDDE">
          <v:shape id="_x0000_i1072" type="#_x0000_t75" style="width:9pt;height:13.8pt" o:ole="">
            <v:imagedata r:id="rId20" o:title=""/>
          </v:shape>
          <o:OLEObject Type="Embed" ProgID="Equation.DSMT4" ShapeID="_x0000_i1072" DrawAspect="Content" ObjectID="_1804324945" r:id="rId95"/>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D.</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180" w:dyaOrig="279" w14:anchorId="398D96EB">
          <v:shape id="_x0000_i1073" type="#_x0000_t75" style="width:9pt;height:13.8pt" o:ole="">
            <v:imagedata r:id="rId96" o:title=""/>
          </v:shape>
          <o:OLEObject Type="Embed" ProgID="Equation.DSMT4" ShapeID="_x0000_i1073" DrawAspect="Content" ObjectID="_1804324946" r:id="rId97"/>
        </w:object>
      </w:r>
      <w:r w:rsidR="00233C14" w:rsidRPr="005918D3">
        <w:rPr>
          <w:rFonts w:ascii="Times New Roman" w:hAnsi="Times New Roman" w:cs="Times New Roman"/>
          <w:color w:val="000000"/>
        </w:rPr>
        <w:t>.</w:t>
      </w:r>
    </w:p>
    <w:p w14:paraId="569D7D3E" w14:textId="77777777" w:rsidR="00F617EC" w:rsidRPr="005918D3" w:rsidRDefault="00233C14" w:rsidP="005918D3">
      <w:pPr>
        <w:pStyle w:val="ListParagraph"/>
        <w:numPr>
          <w:ilvl w:val="0"/>
          <w:numId w:val="14"/>
        </w:numPr>
        <w:spacing w:after="0" w:line="276" w:lineRule="auto"/>
        <w:rPr>
          <w:rFonts w:ascii="Times New Roman" w:hAnsi="Times New Roman" w:cs="Times New Roman"/>
          <w:b/>
          <w:color w:val="0000FF"/>
        </w:rPr>
      </w:pPr>
      <w:r w:rsidRPr="005918D3">
        <w:rPr>
          <w:rFonts w:ascii="Times New Roman" w:hAnsi="Times New Roman" w:cs="Times New Roman"/>
          <w:color w:val="000000"/>
        </w:rPr>
        <w:t>Một quán nước có 3 loại chè, 5 loại trà sữa và 5 loại sữa chua. Một khách hàng muốn lựa chọn một loại đồ uống thì có bao nhiêu cách chọn?</w:t>
      </w:r>
    </w:p>
    <w:p w14:paraId="172E38D5" w14:textId="2C89730F" w:rsidR="00233C14" w:rsidRPr="005918D3" w:rsidRDefault="00F617EC" w:rsidP="005918D3">
      <w:pPr>
        <w:tabs>
          <w:tab w:val="left" w:pos="283"/>
          <w:tab w:val="left" w:pos="2835"/>
          <w:tab w:val="left" w:pos="5386"/>
          <w:tab w:val="left" w:pos="7937"/>
        </w:tabs>
        <w:spacing w:after="0" w:line="240" w:lineRule="auto"/>
        <w:ind w:firstLine="283"/>
        <w:jc w:val="both"/>
        <w:rPr>
          <w:rFonts w:ascii="Times New Roman" w:hAnsi="Times New Roman" w:cs="Times New Roman"/>
          <w:color w:val="000000"/>
        </w:rPr>
      </w:pPr>
      <w:r w:rsidRPr="005918D3">
        <w:rPr>
          <w:rFonts w:ascii="Times New Roman" w:hAnsi="Times New Roman" w:cs="Times New Roman"/>
          <w:b/>
          <w:color w:val="0000FF"/>
        </w:rPr>
        <w:t>A.</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300" w:dyaOrig="279" w14:anchorId="3E833965">
          <v:shape id="_x0000_i1074" type="#_x0000_t75" style="width:15pt;height:13.8pt" o:ole="">
            <v:imagedata r:id="rId98" o:title=""/>
          </v:shape>
          <o:OLEObject Type="Embed" ProgID="Equation.DSMT4" ShapeID="_x0000_i1074" DrawAspect="Content" ObjectID="_1804324947" r:id="rId99"/>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B.</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279" w:dyaOrig="279" w14:anchorId="4B3D9F53">
          <v:shape id="_x0000_i1075" type="#_x0000_t75" style="width:13.8pt;height:13.8pt" o:ole="">
            <v:imagedata r:id="rId100" o:title=""/>
          </v:shape>
          <o:OLEObject Type="Embed" ProgID="Equation.DSMT4" ShapeID="_x0000_i1075" DrawAspect="Content" ObjectID="_1804324948" r:id="rId101"/>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C.</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300" w:dyaOrig="260" w14:anchorId="1615FF82">
          <v:shape id="_x0000_i1076" type="#_x0000_t75" style="width:15pt;height:12.9pt" o:ole="">
            <v:imagedata r:id="rId102" o:title=""/>
          </v:shape>
          <o:OLEObject Type="Embed" ProgID="Equation.DSMT4" ShapeID="_x0000_i1076" DrawAspect="Content" ObjectID="_1804324949" r:id="rId103"/>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D.</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320" w:dyaOrig="279" w14:anchorId="64F7D539">
          <v:shape id="_x0000_i1077" type="#_x0000_t75" style="width:15.9pt;height:13.8pt" o:ole="">
            <v:imagedata r:id="rId104" o:title=""/>
          </v:shape>
          <o:OLEObject Type="Embed" ProgID="Equation.DSMT4" ShapeID="_x0000_i1077" DrawAspect="Content" ObjectID="_1804324950" r:id="rId105"/>
        </w:object>
      </w:r>
      <w:r w:rsidR="00233C14" w:rsidRPr="005918D3">
        <w:rPr>
          <w:rFonts w:ascii="Times New Roman" w:hAnsi="Times New Roman" w:cs="Times New Roman"/>
          <w:color w:val="000000"/>
        </w:rPr>
        <w:t>.</w:t>
      </w:r>
    </w:p>
    <w:p w14:paraId="787954F8" w14:textId="77777777" w:rsidR="00F617EC" w:rsidRPr="005918D3" w:rsidRDefault="00233C14" w:rsidP="005918D3">
      <w:pPr>
        <w:pStyle w:val="ListParagraph"/>
        <w:numPr>
          <w:ilvl w:val="0"/>
          <w:numId w:val="14"/>
        </w:numPr>
        <w:spacing w:after="0" w:line="276" w:lineRule="auto"/>
        <w:rPr>
          <w:rFonts w:ascii="Times New Roman" w:hAnsi="Times New Roman" w:cs="Times New Roman"/>
          <w:b/>
          <w:color w:val="0000FF"/>
        </w:rPr>
      </w:pPr>
      <w:r w:rsidRPr="005918D3">
        <w:rPr>
          <w:rFonts w:ascii="Times New Roman" w:hAnsi="Times New Roman" w:cs="Times New Roman"/>
          <w:color w:val="000000"/>
        </w:rPr>
        <w:t xml:space="preserve">Trong mặt phẳng tọa độ </w:t>
      </w:r>
      <w:r w:rsidRPr="005918D3">
        <w:rPr>
          <w:rFonts w:ascii="Times New Roman" w:hAnsi="Times New Roman" w:cs="Times New Roman"/>
          <w:position w:val="-10"/>
        </w:rPr>
        <w:object w:dxaOrig="460" w:dyaOrig="320" w14:anchorId="4A738810">
          <v:shape id="_x0000_i1078" type="#_x0000_t75" style="width:22.8pt;height:15.9pt" o:ole="">
            <v:imagedata r:id="rId75" o:title=""/>
          </v:shape>
          <o:OLEObject Type="Embed" ProgID="Equation.DSMT4" ShapeID="_x0000_i1078" DrawAspect="Content" ObjectID="_1804324951" r:id="rId106"/>
        </w:object>
      </w:r>
      <w:r w:rsidRPr="005918D3">
        <w:rPr>
          <w:rFonts w:ascii="Times New Roman" w:hAnsi="Times New Roman" w:cs="Times New Roman"/>
          <w:color w:val="000000"/>
        </w:rPr>
        <w:t xml:space="preserve">, cho hai đường thẳng </w:t>
      </w:r>
      <w:r w:rsidRPr="005918D3">
        <w:rPr>
          <w:rFonts w:ascii="Times New Roman" w:hAnsi="Times New Roman" w:cs="Times New Roman"/>
          <w:position w:val="-12"/>
        </w:rPr>
        <w:object w:dxaOrig="2100" w:dyaOrig="360" w14:anchorId="4D37ADA5">
          <v:shape id="_x0000_i1079" type="#_x0000_t75" style="width:104.7pt;height:18pt" o:ole="">
            <v:imagedata r:id="rId107" o:title=""/>
          </v:shape>
          <o:OLEObject Type="Embed" ProgID="Equation.DSMT4" ShapeID="_x0000_i1079" DrawAspect="Content" ObjectID="_1804324952" r:id="rId108"/>
        </w:object>
      </w:r>
      <w:r w:rsidRPr="005918D3">
        <w:rPr>
          <w:rFonts w:ascii="Times New Roman" w:hAnsi="Times New Roman" w:cs="Times New Roman"/>
          <w:color w:val="000000"/>
        </w:rPr>
        <w:t xml:space="preserve"> và </w:t>
      </w:r>
      <w:r w:rsidRPr="005918D3">
        <w:rPr>
          <w:rFonts w:ascii="Times New Roman" w:hAnsi="Times New Roman" w:cs="Times New Roman"/>
          <w:position w:val="-12"/>
        </w:rPr>
        <w:object w:dxaOrig="2100" w:dyaOrig="360" w14:anchorId="6C0D78FE">
          <v:shape id="_x0000_i1080" type="#_x0000_t75" style="width:104.7pt;height:18pt" o:ole="">
            <v:imagedata r:id="rId109" o:title=""/>
          </v:shape>
          <o:OLEObject Type="Embed" ProgID="Equation.DSMT4" ShapeID="_x0000_i1080" DrawAspect="Content" ObjectID="_1804324953" r:id="rId110"/>
        </w:object>
      </w:r>
      <w:r w:rsidRPr="005918D3">
        <w:rPr>
          <w:rFonts w:ascii="Times New Roman" w:hAnsi="Times New Roman" w:cs="Times New Roman"/>
          <w:color w:val="000000"/>
        </w:rPr>
        <w:t xml:space="preserve">. Xét vị trí tương đối của </w:t>
      </w:r>
      <w:r w:rsidRPr="005918D3">
        <w:rPr>
          <w:rFonts w:ascii="Times New Roman" w:hAnsi="Times New Roman" w:cs="Times New Roman"/>
          <w:position w:val="-12"/>
        </w:rPr>
        <w:object w:dxaOrig="260" w:dyaOrig="360" w14:anchorId="5BE7913F">
          <v:shape id="_x0000_i1081" type="#_x0000_t75" style="width:12.9pt;height:18pt" o:ole="">
            <v:imagedata r:id="rId111" o:title=""/>
          </v:shape>
          <o:OLEObject Type="Embed" ProgID="Equation.DSMT4" ShapeID="_x0000_i1081" DrawAspect="Content" ObjectID="_1804324954" r:id="rId112"/>
        </w:object>
      </w:r>
      <w:r w:rsidRPr="005918D3">
        <w:rPr>
          <w:rFonts w:ascii="Times New Roman" w:hAnsi="Times New Roman" w:cs="Times New Roman"/>
          <w:color w:val="000000"/>
        </w:rPr>
        <w:t xml:space="preserve"> và </w:t>
      </w:r>
      <w:r w:rsidRPr="005918D3">
        <w:rPr>
          <w:rFonts w:ascii="Times New Roman" w:hAnsi="Times New Roman" w:cs="Times New Roman"/>
          <w:position w:val="-12"/>
        </w:rPr>
        <w:object w:dxaOrig="279" w:dyaOrig="360" w14:anchorId="5DBC0A28">
          <v:shape id="_x0000_i1082" type="#_x0000_t75" style="width:13.8pt;height:18pt" o:ole="">
            <v:imagedata r:id="rId113" o:title=""/>
          </v:shape>
          <o:OLEObject Type="Embed" ProgID="Equation.DSMT4" ShapeID="_x0000_i1082" DrawAspect="Content" ObjectID="_1804324955" r:id="rId114"/>
        </w:object>
      </w:r>
      <w:r w:rsidRPr="005918D3">
        <w:rPr>
          <w:rFonts w:ascii="Times New Roman" w:hAnsi="Times New Roman" w:cs="Times New Roman"/>
          <w:color w:val="000000"/>
        </w:rPr>
        <w:t>.</w:t>
      </w:r>
    </w:p>
    <w:p w14:paraId="2137263A" w14:textId="300FD726" w:rsidR="00F617EC" w:rsidRPr="005918D3" w:rsidRDefault="00F617EC" w:rsidP="005918D3">
      <w:pPr>
        <w:tabs>
          <w:tab w:val="left" w:pos="283"/>
          <w:tab w:val="left" w:pos="2835"/>
          <w:tab w:val="left" w:pos="5386"/>
          <w:tab w:val="left" w:pos="7937"/>
        </w:tabs>
        <w:spacing w:after="0" w:line="240" w:lineRule="auto"/>
        <w:ind w:firstLine="283"/>
        <w:jc w:val="both"/>
        <w:rPr>
          <w:rFonts w:ascii="Times New Roman" w:hAnsi="Times New Roman" w:cs="Times New Roman"/>
          <w:b/>
          <w:color w:val="0000FF"/>
        </w:rPr>
      </w:pPr>
      <w:r w:rsidRPr="005918D3">
        <w:rPr>
          <w:rFonts w:ascii="Times New Roman" w:hAnsi="Times New Roman" w:cs="Times New Roman"/>
          <w:b/>
          <w:color w:val="0000FF"/>
        </w:rPr>
        <w:t>A.</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12"/>
        </w:rPr>
        <w:object w:dxaOrig="260" w:dyaOrig="360" w14:anchorId="11DE8C6E">
          <v:shape id="_x0000_i1083" type="#_x0000_t75" style="width:12.9pt;height:18pt" o:ole="">
            <v:imagedata r:id="rId111" o:title=""/>
          </v:shape>
          <o:OLEObject Type="Embed" ProgID="Equation.DSMT4" ShapeID="_x0000_i1083" DrawAspect="Content" ObjectID="_1804324956" r:id="rId115"/>
        </w:object>
      </w:r>
      <w:r w:rsidR="00233C14" w:rsidRPr="005918D3">
        <w:rPr>
          <w:rFonts w:ascii="Times New Roman" w:hAnsi="Times New Roman" w:cs="Times New Roman"/>
          <w:color w:val="000000"/>
        </w:rPr>
        <w:t xml:space="preserve"> và </w:t>
      </w:r>
      <w:r w:rsidR="00233C14" w:rsidRPr="005918D3">
        <w:rPr>
          <w:rFonts w:ascii="Times New Roman" w:hAnsi="Times New Roman" w:cs="Times New Roman"/>
          <w:color w:val="000000"/>
          <w:position w:val="-12"/>
        </w:rPr>
        <w:object w:dxaOrig="279" w:dyaOrig="360" w14:anchorId="21BE2105">
          <v:shape id="_x0000_i1084" type="#_x0000_t75" style="width:13.8pt;height:18pt" o:ole="">
            <v:imagedata r:id="rId116" o:title=""/>
          </v:shape>
          <o:OLEObject Type="Embed" ProgID="Equation.DSMT4" ShapeID="_x0000_i1084" DrawAspect="Content" ObjectID="_1804324957" r:id="rId117"/>
        </w:object>
      </w:r>
      <w:r w:rsidR="00233C14" w:rsidRPr="005918D3">
        <w:rPr>
          <w:rFonts w:ascii="Times New Roman" w:hAnsi="Times New Roman" w:cs="Times New Roman"/>
          <w:color w:val="000000"/>
        </w:rPr>
        <w:t xml:space="preserve"> cắt nhau và vuông góc.</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B.</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12"/>
        </w:rPr>
        <w:object w:dxaOrig="260" w:dyaOrig="360" w14:anchorId="1605741E">
          <v:shape id="_x0000_i1085" type="#_x0000_t75" style="width:12.9pt;height:18pt" o:ole="">
            <v:imagedata r:id="rId118" o:title=""/>
          </v:shape>
          <o:OLEObject Type="Embed" ProgID="Equation.DSMT4" ShapeID="_x0000_i1085" DrawAspect="Content" ObjectID="_1804324958" r:id="rId119"/>
        </w:object>
      </w:r>
      <w:r w:rsidR="00233C14" w:rsidRPr="005918D3">
        <w:rPr>
          <w:rFonts w:ascii="Times New Roman" w:hAnsi="Times New Roman" w:cs="Times New Roman"/>
          <w:color w:val="000000"/>
        </w:rPr>
        <w:t xml:space="preserve"> và </w:t>
      </w:r>
      <w:r w:rsidR="00233C14" w:rsidRPr="005918D3">
        <w:rPr>
          <w:rFonts w:ascii="Times New Roman" w:hAnsi="Times New Roman" w:cs="Times New Roman"/>
          <w:color w:val="000000"/>
          <w:position w:val="-12"/>
        </w:rPr>
        <w:object w:dxaOrig="279" w:dyaOrig="360" w14:anchorId="6A445852">
          <v:shape id="_x0000_i1086" type="#_x0000_t75" style="width:13.8pt;height:18pt" o:ole="">
            <v:imagedata r:id="rId116" o:title=""/>
          </v:shape>
          <o:OLEObject Type="Embed" ProgID="Equation.DSMT4" ShapeID="_x0000_i1086" DrawAspect="Content" ObjectID="_1804324959" r:id="rId120"/>
        </w:object>
      </w:r>
      <w:r w:rsidR="00233C14" w:rsidRPr="005918D3">
        <w:rPr>
          <w:rFonts w:ascii="Times New Roman" w:hAnsi="Times New Roman" w:cs="Times New Roman"/>
          <w:color w:val="000000"/>
        </w:rPr>
        <w:t xml:space="preserve"> trùng nhau.</w:t>
      </w:r>
    </w:p>
    <w:p w14:paraId="4D692250" w14:textId="6ABD9855" w:rsidR="00233C14" w:rsidRPr="005918D3" w:rsidRDefault="00F617EC" w:rsidP="005918D3">
      <w:pPr>
        <w:tabs>
          <w:tab w:val="left" w:pos="283"/>
          <w:tab w:val="left" w:pos="2835"/>
          <w:tab w:val="left" w:pos="5386"/>
          <w:tab w:val="left" w:pos="7937"/>
        </w:tabs>
        <w:spacing w:after="0" w:line="240" w:lineRule="auto"/>
        <w:ind w:firstLine="283"/>
        <w:jc w:val="both"/>
        <w:rPr>
          <w:rFonts w:ascii="Times New Roman" w:hAnsi="Times New Roman" w:cs="Times New Roman"/>
          <w:color w:val="000000"/>
        </w:rPr>
      </w:pPr>
      <w:r w:rsidRPr="005918D3">
        <w:rPr>
          <w:rFonts w:ascii="Times New Roman" w:hAnsi="Times New Roman" w:cs="Times New Roman"/>
          <w:b/>
          <w:color w:val="0000FF"/>
        </w:rPr>
        <w:t>C.</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12"/>
        </w:rPr>
        <w:object w:dxaOrig="260" w:dyaOrig="360" w14:anchorId="5AFD2F2F">
          <v:shape id="_x0000_i1087" type="#_x0000_t75" style="width:12.9pt;height:18pt" o:ole="">
            <v:imagedata r:id="rId111" o:title=""/>
          </v:shape>
          <o:OLEObject Type="Embed" ProgID="Equation.DSMT4" ShapeID="_x0000_i1087" DrawAspect="Content" ObjectID="_1804324960" r:id="rId121"/>
        </w:object>
      </w:r>
      <w:r w:rsidR="00233C14" w:rsidRPr="005918D3">
        <w:rPr>
          <w:rFonts w:ascii="Times New Roman" w:hAnsi="Times New Roman" w:cs="Times New Roman"/>
          <w:color w:val="000000"/>
        </w:rPr>
        <w:t xml:space="preserve"> và </w:t>
      </w:r>
      <w:r w:rsidR="00233C14" w:rsidRPr="005918D3">
        <w:rPr>
          <w:rFonts w:ascii="Times New Roman" w:hAnsi="Times New Roman" w:cs="Times New Roman"/>
          <w:color w:val="000000"/>
          <w:position w:val="-12"/>
        </w:rPr>
        <w:object w:dxaOrig="279" w:dyaOrig="360" w14:anchorId="3E07FF68">
          <v:shape id="_x0000_i1088" type="#_x0000_t75" style="width:13.8pt;height:18pt" o:ole="">
            <v:imagedata r:id="rId116" o:title=""/>
          </v:shape>
          <o:OLEObject Type="Embed" ProgID="Equation.DSMT4" ShapeID="_x0000_i1088" DrawAspect="Content" ObjectID="_1804324961" r:id="rId122"/>
        </w:object>
      </w:r>
      <w:r w:rsidR="00233C14" w:rsidRPr="005918D3">
        <w:rPr>
          <w:rFonts w:ascii="Times New Roman" w:hAnsi="Times New Roman" w:cs="Times New Roman"/>
          <w:color w:val="000000"/>
        </w:rPr>
        <w:t xml:space="preserve"> cắt nhau và không vuông góc.</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D.</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12"/>
        </w:rPr>
        <w:object w:dxaOrig="260" w:dyaOrig="360" w14:anchorId="53DE10BF">
          <v:shape id="_x0000_i1089" type="#_x0000_t75" style="width:12.9pt;height:18pt" o:ole="">
            <v:imagedata r:id="rId111" o:title=""/>
          </v:shape>
          <o:OLEObject Type="Embed" ProgID="Equation.DSMT4" ShapeID="_x0000_i1089" DrawAspect="Content" ObjectID="_1804324962" r:id="rId123"/>
        </w:object>
      </w:r>
      <w:r w:rsidR="00233C14" w:rsidRPr="005918D3">
        <w:rPr>
          <w:rFonts w:ascii="Times New Roman" w:hAnsi="Times New Roman" w:cs="Times New Roman"/>
          <w:color w:val="000000"/>
        </w:rPr>
        <w:t xml:space="preserve"> và </w:t>
      </w:r>
      <w:r w:rsidR="00233C14" w:rsidRPr="005918D3">
        <w:rPr>
          <w:rFonts w:ascii="Times New Roman" w:hAnsi="Times New Roman" w:cs="Times New Roman"/>
          <w:color w:val="000000"/>
          <w:position w:val="-12"/>
        </w:rPr>
        <w:object w:dxaOrig="279" w:dyaOrig="360" w14:anchorId="093552AC">
          <v:shape id="_x0000_i1090" type="#_x0000_t75" style="width:13.8pt;height:18pt" o:ole="">
            <v:imagedata r:id="rId124" o:title=""/>
          </v:shape>
          <o:OLEObject Type="Embed" ProgID="Equation.DSMT4" ShapeID="_x0000_i1090" DrawAspect="Content" ObjectID="_1804324963" r:id="rId125"/>
        </w:object>
      </w:r>
      <w:r w:rsidR="00233C14" w:rsidRPr="005918D3">
        <w:rPr>
          <w:rFonts w:ascii="Times New Roman" w:hAnsi="Times New Roman" w:cs="Times New Roman"/>
          <w:color w:val="000000"/>
        </w:rPr>
        <w:t xml:space="preserve"> song song.</w:t>
      </w:r>
    </w:p>
    <w:p w14:paraId="0B4D77EF" w14:textId="77777777" w:rsidR="00F617EC" w:rsidRPr="005918D3" w:rsidRDefault="00233C14" w:rsidP="005918D3">
      <w:pPr>
        <w:pStyle w:val="ListParagraph"/>
        <w:numPr>
          <w:ilvl w:val="0"/>
          <w:numId w:val="14"/>
        </w:numPr>
        <w:spacing w:after="0" w:line="276" w:lineRule="auto"/>
        <w:rPr>
          <w:rFonts w:ascii="Times New Roman" w:hAnsi="Times New Roman" w:cs="Times New Roman"/>
          <w:b/>
          <w:color w:val="0000FF"/>
        </w:rPr>
      </w:pPr>
      <w:r w:rsidRPr="005918D3">
        <w:rPr>
          <w:rFonts w:ascii="Times New Roman" w:hAnsi="Times New Roman" w:cs="Times New Roman"/>
          <w:color w:val="000000"/>
        </w:rPr>
        <w:t xml:space="preserve">Trong mặt phẳng tọa độ </w:t>
      </w:r>
      <w:r w:rsidRPr="005918D3">
        <w:rPr>
          <w:rFonts w:ascii="Times New Roman" w:hAnsi="Times New Roman" w:cs="Times New Roman"/>
          <w:position w:val="-10"/>
        </w:rPr>
        <w:object w:dxaOrig="460" w:dyaOrig="320" w14:anchorId="6C37D1E1">
          <v:shape id="_x0000_i1091" type="#_x0000_t75" style="width:22.8pt;height:15.9pt" o:ole="">
            <v:imagedata r:id="rId75" o:title=""/>
          </v:shape>
          <o:OLEObject Type="Embed" ProgID="Equation.DSMT4" ShapeID="_x0000_i1091" DrawAspect="Content" ObjectID="_1804324964" r:id="rId126"/>
        </w:object>
      </w:r>
      <w:r w:rsidRPr="005918D3">
        <w:rPr>
          <w:rFonts w:ascii="Times New Roman" w:hAnsi="Times New Roman" w:cs="Times New Roman"/>
          <w:color w:val="000000"/>
        </w:rPr>
        <w:t xml:space="preserve">, cho hai véctơ </w:t>
      </w:r>
      <w:r w:rsidRPr="005918D3">
        <w:rPr>
          <w:rFonts w:ascii="Times New Roman" w:hAnsi="Times New Roman" w:cs="Times New Roman"/>
          <w:position w:val="-10"/>
        </w:rPr>
        <w:object w:dxaOrig="940" w:dyaOrig="380" w14:anchorId="347B8B2B">
          <v:shape id="_x0000_i1092" type="#_x0000_t75" style="width:47.1pt;height:18.9pt" o:ole="">
            <v:imagedata r:id="rId127" o:title=""/>
          </v:shape>
          <o:OLEObject Type="Embed" ProgID="Equation.DSMT4" ShapeID="_x0000_i1092" DrawAspect="Content" ObjectID="_1804324965" r:id="rId128"/>
        </w:object>
      </w:r>
      <w:r w:rsidRPr="005918D3">
        <w:rPr>
          <w:rFonts w:ascii="Times New Roman" w:hAnsi="Times New Roman" w:cs="Times New Roman"/>
          <w:color w:val="000000"/>
        </w:rPr>
        <w:t xml:space="preserve"> và </w:t>
      </w:r>
      <w:r w:rsidRPr="005918D3">
        <w:rPr>
          <w:rFonts w:ascii="Times New Roman" w:hAnsi="Times New Roman" w:cs="Times New Roman"/>
          <w:position w:val="-10"/>
        </w:rPr>
        <w:object w:dxaOrig="1200" w:dyaOrig="320" w14:anchorId="0296AFCA">
          <v:shape id="_x0000_i1093" type="#_x0000_t75" style="width:60pt;height:15.9pt" o:ole="">
            <v:imagedata r:id="rId129" o:title=""/>
          </v:shape>
          <o:OLEObject Type="Embed" ProgID="Equation.DSMT4" ShapeID="_x0000_i1093" DrawAspect="Content" ObjectID="_1804324966" r:id="rId130"/>
        </w:object>
      </w:r>
      <w:r w:rsidRPr="005918D3">
        <w:rPr>
          <w:rFonts w:ascii="Times New Roman" w:hAnsi="Times New Roman" w:cs="Times New Roman"/>
          <w:color w:val="000000"/>
        </w:rPr>
        <w:t xml:space="preserve">. Tìm tọa độ véctơ </w:t>
      </w:r>
      <w:r w:rsidRPr="005918D3">
        <w:rPr>
          <w:rFonts w:ascii="Times New Roman" w:hAnsi="Times New Roman" w:cs="Times New Roman"/>
          <w:position w:val="-6"/>
        </w:rPr>
        <w:object w:dxaOrig="580" w:dyaOrig="340" w14:anchorId="69E29094">
          <v:shape id="_x0000_i1094" type="#_x0000_t75" style="width:28.8pt;height:16.8pt" o:ole="">
            <v:imagedata r:id="rId131" o:title=""/>
          </v:shape>
          <o:OLEObject Type="Embed" ProgID="Equation.DSMT4" ShapeID="_x0000_i1094" DrawAspect="Content" ObjectID="_1804324967" r:id="rId132"/>
        </w:object>
      </w:r>
      <w:r w:rsidRPr="005918D3">
        <w:rPr>
          <w:rFonts w:ascii="Times New Roman" w:hAnsi="Times New Roman" w:cs="Times New Roman"/>
          <w:color w:val="000000"/>
        </w:rPr>
        <w:t>.</w:t>
      </w:r>
    </w:p>
    <w:p w14:paraId="037D3DBA" w14:textId="36218E18" w:rsidR="00233C14" w:rsidRPr="005918D3" w:rsidRDefault="00F617EC" w:rsidP="005918D3">
      <w:pPr>
        <w:tabs>
          <w:tab w:val="left" w:pos="283"/>
          <w:tab w:val="left" w:pos="2835"/>
          <w:tab w:val="left" w:pos="5386"/>
          <w:tab w:val="left" w:pos="7937"/>
        </w:tabs>
        <w:spacing w:after="0" w:line="240" w:lineRule="auto"/>
        <w:ind w:firstLine="283"/>
        <w:jc w:val="both"/>
        <w:rPr>
          <w:rFonts w:ascii="Times New Roman" w:hAnsi="Times New Roman" w:cs="Times New Roman"/>
          <w:color w:val="000000"/>
        </w:rPr>
      </w:pPr>
      <w:r w:rsidRPr="005918D3">
        <w:rPr>
          <w:rFonts w:ascii="Times New Roman" w:hAnsi="Times New Roman" w:cs="Times New Roman"/>
          <w:b/>
          <w:color w:val="0000FF"/>
        </w:rPr>
        <w:t>A.</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10"/>
        </w:rPr>
        <w:object w:dxaOrig="1380" w:dyaOrig="380" w14:anchorId="33D16073">
          <v:shape id="_x0000_i1095" type="#_x0000_t75" style="width:69pt;height:18.9pt" o:ole="">
            <v:imagedata r:id="rId133" o:title=""/>
          </v:shape>
          <o:OLEObject Type="Embed" ProgID="Equation.DSMT4" ShapeID="_x0000_i1095" DrawAspect="Content" ObjectID="_1804324968" r:id="rId134"/>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B.</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10"/>
        </w:rPr>
        <w:object w:dxaOrig="1800" w:dyaOrig="380" w14:anchorId="026DEEBA">
          <v:shape id="_x0000_i1096" type="#_x0000_t75" style="width:90pt;height:18.9pt" o:ole="">
            <v:imagedata r:id="rId135" o:title=""/>
          </v:shape>
          <o:OLEObject Type="Embed" ProgID="Equation.DSMT4" ShapeID="_x0000_i1096" DrawAspect="Content" ObjectID="_1804324969" r:id="rId136"/>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C.</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10"/>
        </w:rPr>
        <w:object w:dxaOrig="1680" w:dyaOrig="380" w14:anchorId="4E6C0BF8">
          <v:shape id="_x0000_i1097" type="#_x0000_t75" style="width:84pt;height:18.9pt" o:ole="">
            <v:imagedata r:id="rId137" o:title=""/>
          </v:shape>
          <o:OLEObject Type="Embed" ProgID="Equation.DSMT4" ShapeID="_x0000_i1097" DrawAspect="Content" ObjectID="_1804324970" r:id="rId138"/>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D.</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10"/>
        </w:rPr>
        <w:object w:dxaOrig="1440" w:dyaOrig="380" w14:anchorId="2213FDFE">
          <v:shape id="_x0000_i1098" type="#_x0000_t75" style="width:1in;height:18.9pt" o:ole="">
            <v:imagedata r:id="rId139" o:title=""/>
          </v:shape>
          <o:OLEObject Type="Embed" ProgID="Equation.DSMT4" ShapeID="_x0000_i1098" DrawAspect="Content" ObjectID="_1804324971" r:id="rId140"/>
        </w:object>
      </w:r>
      <w:r w:rsidR="00233C14" w:rsidRPr="005918D3">
        <w:rPr>
          <w:rFonts w:ascii="Times New Roman" w:hAnsi="Times New Roman" w:cs="Times New Roman"/>
          <w:color w:val="000000"/>
        </w:rPr>
        <w:t>.</w:t>
      </w:r>
    </w:p>
    <w:p w14:paraId="0057C2F5" w14:textId="77777777" w:rsidR="00F617EC" w:rsidRPr="005918D3" w:rsidRDefault="00233C14" w:rsidP="005918D3">
      <w:pPr>
        <w:pStyle w:val="ListParagraph"/>
        <w:numPr>
          <w:ilvl w:val="0"/>
          <w:numId w:val="14"/>
        </w:numPr>
        <w:spacing w:after="0" w:line="276" w:lineRule="auto"/>
        <w:rPr>
          <w:rFonts w:ascii="Times New Roman" w:hAnsi="Times New Roman" w:cs="Times New Roman"/>
          <w:b/>
          <w:color w:val="0000FF"/>
        </w:rPr>
      </w:pPr>
      <w:r w:rsidRPr="005918D3">
        <w:rPr>
          <w:rFonts w:ascii="Times New Roman" w:hAnsi="Times New Roman" w:cs="Times New Roman"/>
          <w:color w:val="000000"/>
        </w:rPr>
        <w:t xml:space="preserve">Cho tập hợp </w:t>
      </w:r>
      <w:r w:rsidRPr="005918D3">
        <w:rPr>
          <w:rFonts w:ascii="Times New Roman" w:hAnsi="Times New Roman" w:cs="Times New Roman"/>
          <w:position w:val="-4"/>
        </w:rPr>
        <w:object w:dxaOrig="240" w:dyaOrig="260" w14:anchorId="4E51790A">
          <v:shape id="_x0000_i1099" type="#_x0000_t75" style="width:12pt;height:12.9pt" o:ole="">
            <v:imagedata r:id="rId141" o:title=""/>
          </v:shape>
          <o:OLEObject Type="Embed" ProgID="Equation.DSMT4" ShapeID="_x0000_i1099" DrawAspect="Content" ObjectID="_1804324972" r:id="rId142"/>
        </w:object>
      </w:r>
      <w:r w:rsidRPr="005918D3">
        <w:rPr>
          <w:rFonts w:ascii="Times New Roman" w:hAnsi="Times New Roman" w:cs="Times New Roman"/>
          <w:color w:val="000000"/>
        </w:rPr>
        <w:t xml:space="preserve"> có </w:t>
      </w:r>
      <w:r w:rsidRPr="005918D3">
        <w:rPr>
          <w:rFonts w:ascii="Times New Roman" w:hAnsi="Times New Roman" w:cs="Times New Roman"/>
          <w:position w:val="-6"/>
        </w:rPr>
        <w:object w:dxaOrig="180" w:dyaOrig="279" w14:anchorId="269D5179">
          <v:shape id="_x0000_i1100" type="#_x0000_t75" style="width:9pt;height:13.8pt" o:ole="">
            <v:imagedata r:id="rId143" o:title=""/>
          </v:shape>
          <o:OLEObject Type="Embed" ProgID="Equation.DSMT4" ShapeID="_x0000_i1100" DrawAspect="Content" ObjectID="_1804324973" r:id="rId144"/>
        </w:object>
      </w:r>
      <w:r w:rsidRPr="005918D3">
        <w:rPr>
          <w:rFonts w:ascii="Times New Roman" w:hAnsi="Times New Roman" w:cs="Times New Roman"/>
          <w:color w:val="000000"/>
        </w:rPr>
        <w:t xml:space="preserve"> phần tử. Số tập hợp con gồm </w:t>
      </w:r>
      <w:r w:rsidRPr="005918D3">
        <w:rPr>
          <w:rFonts w:ascii="Times New Roman" w:hAnsi="Times New Roman" w:cs="Times New Roman"/>
          <w:position w:val="-6"/>
        </w:rPr>
        <w:object w:dxaOrig="180" w:dyaOrig="279" w14:anchorId="7C4B4474">
          <v:shape id="_x0000_i1101" type="#_x0000_t75" style="width:9pt;height:13.8pt" o:ole="">
            <v:imagedata r:id="rId20" o:title=""/>
          </v:shape>
          <o:OLEObject Type="Embed" ProgID="Equation.DSMT4" ShapeID="_x0000_i1101" DrawAspect="Content" ObjectID="_1804324974" r:id="rId145"/>
        </w:object>
      </w:r>
      <w:r w:rsidRPr="005918D3">
        <w:rPr>
          <w:rFonts w:ascii="Times New Roman" w:hAnsi="Times New Roman" w:cs="Times New Roman"/>
          <w:color w:val="000000"/>
        </w:rPr>
        <w:t xml:space="preserve"> phần tử của tập hợp </w:t>
      </w:r>
      <w:r w:rsidRPr="005918D3">
        <w:rPr>
          <w:rFonts w:ascii="Times New Roman" w:hAnsi="Times New Roman" w:cs="Times New Roman"/>
          <w:position w:val="-4"/>
        </w:rPr>
        <w:object w:dxaOrig="240" w:dyaOrig="260" w14:anchorId="6E8E0A80">
          <v:shape id="_x0000_i1102" type="#_x0000_t75" style="width:12pt;height:12.9pt" o:ole="">
            <v:imagedata r:id="rId141" o:title=""/>
          </v:shape>
          <o:OLEObject Type="Embed" ProgID="Equation.DSMT4" ShapeID="_x0000_i1102" DrawAspect="Content" ObjectID="_1804324975" r:id="rId146"/>
        </w:object>
      </w:r>
      <w:r w:rsidRPr="005918D3">
        <w:rPr>
          <w:rFonts w:ascii="Times New Roman" w:hAnsi="Times New Roman" w:cs="Times New Roman"/>
          <w:color w:val="000000"/>
        </w:rPr>
        <w:t xml:space="preserve"> là</w:t>
      </w:r>
    </w:p>
    <w:p w14:paraId="77FBFF15" w14:textId="59426ABF" w:rsidR="00233C14" w:rsidRPr="005918D3" w:rsidRDefault="00F617EC" w:rsidP="005918D3">
      <w:pPr>
        <w:tabs>
          <w:tab w:val="left" w:pos="283"/>
          <w:tab w:val="left" w:pos="2835"/>
          <w:tab w:val="left" w:pos="5386"/>
          <w:tab w:val="left" w:pos="7937"/>
        </w:tabs>
        <w:spacing w:after="0" w:line="240" w:lineRule="auto"/>
        <w:ind w:firstLine="283"/>
        <w:jc w:val="both"/>
        <w:rPr>
          <w:rFonts w:ascii="Times New Roman" w:hAnsi="Times New Roman" w:cs="Times New Roman"/>
          <w:color w:val="000000"/>
        </w:rPr>
      </w:pPr>
      <w:r w:rsidRPr="005918D3">
        <w:rPr>
          <w:rFonts w:ascii="Times New Roman" w:hAnsi="Times New Roman" w:cs="Times New Roman"/>
          <w:b/>
          <w:color w:val="0000FF"/>
        </w:rPr>
        <w:t>A.</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420" w:dyaOrig="279" w14:anchorId="5A35D426">
          <v:shape id="_x0000_i1103" type="#_x0000_t75" style="width:21pt;height:13.8pt" o:ole="">
            <v:imagedata r:id="rId147" o:title=""/>
          </v:shape>
          <o:OLEObject Type="Embed" ProgID="Equation.DSMT4" ShapeID="_x0000_i1103" DrawAspect="Content" ObjectID="_1804324976" r:id="rId148"/>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B.</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300" w:dyaOrig="279" w14:anchorId="5E189530">
          <v:shape id="_x0000_i1104" type="#_x0000_t75" style="width:15pt;height:13.8pt" o:ole="">
            <v:imagedata r:id="rId149" o:title=""/>
          </v:shape>
          <o:OLEObject Type="Embed" ProgID="Equation.DSMT4" ShapeID="_x0000_i1104" DrawAspect="Content" ObjectID="_1804324977" r:id="rId150"/>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C.</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420" w:dyaOrig="279" w14:anchorId="7020350A">
          <v:shape id="_x0000_i1105" type="#_x0000_t75" style="width:21pt;height:13.8pt" o:ole="">
            <v:imagedata r:id="rId151" o:title=""/>
          </v:shape>
          <o:OLEObject Type="Embed" ProgID="Equation.DSMT4" ShapeID="_x0000_i1105" DrawAspect="Content" ObjectID="_1804324978" r:id="rId152"/>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D.</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440" w:dyaOrig="279" w14:anchorId="1E9FC256">
          <v:shape id="_x0000_i1106" type="#_x0000_t75" style="width:21.9pt;height:13.8pt" o:ole="">
            <v:imagedata r:id="rId153" o:title=""/>
          </v:shape>
          <o:OLEObject Type="Embed" ProgID="Equation.DSMT4" ShapeID="_x0000_i1106" DrawAspect="Content" ObjectID="_1804324979" r:id="rId154"/>
        </w:object>
      </w:r>
      <w:r w:rsidR="00233C14" w:rsidRPr="005918D3">
        <w:rPr>
          <w:rFonts w:ascii="Times New Roman" w:hAnsi="Times New Roman" w:cs="Times New Roman"/>
          <w:color w:val="000000"/>
        </w:rPr>
        <w:t>.</w:t>
      </w:r>
    </w:p>
    <w:p w14:paraId="4B23E006" w14:textId="77777777" w:rsidR="00F617EC" w:rsidRPr="005918D3" w:rsidRDefault="00233C14" w:rsidP="005918D3">
      <w:pPr>
        <w:pStyle w:val="ListParagraph"/>
        <w:numPr>
          <w:ilvl w:val="0"/>
          <w:numId w:val="14"/>
        </w:numPr>
        <w:spacing w:after="0" w:line="276" w:lineRule="auto"/>
        <w:rPr>
          <w:rFonts w:ascii="Times New Roman" w:hAnsi="Times New Roman" w:cs="Times New Roman"/>
          <w:b/>
          <w:color w:val="0000FF"/>
        </w:rPr>
      </w:pPr>
      <w:r w:rsidRPr="005918D3">
        <w:rPr>
          <w:rFonts w:ascii="Times New Roman" w:hAnsi="Times New Roman" w:cs="Times New Roman"/>
          <w:color w:val="000000"/>
        </w:rPr>
        <w:t xml:space="preserve">Trong mặt phẳng toạ độ </w:t>
      </w:r>
      <w:r w:rsidRPr="005918D3">
        <w:rPr>
          <w:rFonts w:ascii="Times New Roman" w:hAnsi="Times New Roman" w:cs="Times New Roman"/>
          <w:position w:val="-10"/>
        </w:rPr>
        <w:object w:dxaOrig="639" w:dyaOrig="320" w14:anchorId="04F9BAD0">
          <v:shape id="_x0000_i1107" type="#_x0000_t75" style="width:31.8pt;height:15.9pt" o:ole="">
            <v:imagedata r:id="rId155" o:title=""/>
          </v:shape>
          <o:OLEObject Type="Embed" ProgID="Equation.DSMT4" ShapeID="_x0000_i1107" DrawAspect="Content" ObjectID="_1804324980" r:id="rId156"/>
        </w:object>
      </w:r>
      <w:r w:rsidRPr="005918D3">
        <w:rPr>
          <w:rFonts w:ascii="Times New Roman" w:hAnsi="Times New Roman" w:cs="Times New Roman"/>
          <w:color w:val="000000"/>
        </w:rPr>
        <w:t xml:space="preserve"> cho điểm </w:t>
      </w:r>
      <w:r w:rsidRPr="005918D3">
        <w:rPr>
          <w:rFonts w:ascii="Times New Roman" w:hAnsi="Times New Roman" w:cs="Times New Roman"/>
          <w:position w:val="-10"/>
        </w:rPr>
        <w:object w:dxaOrig="780" w:dyaOrig="320" w14:anchorId="7B806845">
          <v:shape id="_x0000_i1108" type="#_x0000_t75" style="width:39.3pt;height:15.9pt" o:ole="">
            <v:imagedata r:id="rId157" o:title=""/>
          </v:shape>
          <o:OLEObject Type="Embed" ProgID="Equation.DSMT4" ShapeID="_x0000_i1108" DrawAspect="Content" ObjectID="_1804324981" r:id="rId158"/>
        </w:object>
      </w:r>
      <w:r w:rsidRPr="005918D3">
        <w:rPr>
          <w:rFonts w:ascii="Times New Roman" w:hAnsi="Times New Roman" w:cs="Times New Roman"/>
          <w:color w:val="000000"/>
        </w:rPr>
        <w:t xml:space="preserve">, thì toạ độ của </w:t>
      </w:r>
      <w:r w:rsidRPr="005918D3">
        <w:rPr>
          <w:rFonts w:ascii="Times New Roman" w:hAnsi="Times New Roman" w:cs="Times New Roman"/>
          <w:position w:val="-6"/>
        </w:rPr>
        <w:object w:dxaOrig="380" w:dyaOrig="340" w14:anchorId="082D0D71">
          <v:shape id="_x0000_i1109" type="#_x0000_t75" style="width:18.9pt;height:16.8pt" o:ole="">
            <v:imagedata r:id="rId159" o:title=""/>
          </v:shape>
          <o:OLEObject Type="Embed" ProgID="Equation.DSMT4" ShapeID="_x0000_i1109" DrawAspect="Content" ObjectID="_1804324982" r:id="rId160"/>
        </w:object>
      </w:r>
      <w:r w:rsidRPr="005918D3">
        <w:rPr>
          <w:rFonts w:ascii="Times New Roman" w:hAnsi="Times New Roman" w:cs="Times New Roman"/>
          <w:color w:val="000000"/>
        </w:rPr>
        <w:t xml:space="preserve"> là</w:t>
      </w:r>
    </w:p>
    <w:p w14:paraId="2D3A9EBE" w14:textId="50EA5F58" w:rsidR="00233C14" w:rsidRPr="005918D3" w:rsidRDefault="00F617EC" w:rsidP="005918D3">
      <w:pPr>
        <w:tabs>
          <w:tab w:val="left" w:pos="283"/>
          <w:tab w:val="left" w:pos="2835"/>
          <w:tab w:val="left" w:pos="5386"/>
          <w:tab w:val="left" w:pos="7937"/>
        </w:tabs>
        <w:spacing w:after="0" w:line="240" w:lineRule="auto"/>
        <w:ind w:firstLine="283"/>
        <w:jc w:val="both"/>
        <w:rPr>
          <w:rFonts w:ascii="Times New Roman" w:hAnsi="Times New Roman" w:cs="Times New Roman"/>
          <w:color w:val="000000"/>
        </w:rPr>
      </w:pPr>
      <w:r w:rsidRPr="00842892">
        <w:rPr>
          <w:rFonts w:ascii="Times New Roman" w:hAnsi="Times New Roman" w:cs="Times New Roman"/>
          <w:b/>
          <w:color w:val="0000FF"/>
          <w:highlight w:val="yellow"/>
        </w:rPr>
        <w:t>A.</w:t>
      </w:r>
      <w:r w:rsidR="00233C14" w:rsidRPr="00842892">
        <w:rPr>
          <w:rFonts w:ascii="Times New Roman" w:hAnsi="Times New Roman" w:cs="Times New Roman"/>
          <w:color w:val="000000"/>
          <w:highlight w:val="yellow"/>
        </w:rPr>
        <w:t xml:space="preserve"> </w:t>
      </w:r>
      <w:r w:rsidR="00233C14" w:rsidRPr="00842892">
        <w:rPr>
          <w:rFonts w:ascii="Times New Roman" w:hAnsi="Times New Roman" w:cs="Times New Roman"/>
          <w:color w:val="000000"/>
          <w:position w:val="-14"/>
          <w:highlight w:val="yellow"/>
        </w:rPr>
        <w:object w:dxaOrig="639" w:dyaOrig="400" w14:anchorId="43694A98">
          <v:shape id="_x0000_i1110" type="#_x0000_t75" style="width:31.8pt;height:19.8pt" o:ole="">
            <v:imagedata r:id="rId161" o:title=""/>
          </v:shape>
          <o:OLEObject Type="Embed" ProgID="Equation.DSMT4" ShapeID="_x0000_i1110" DrawAspect="Content" ObjectID="_1804324983" r:id="rId162"/>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B.</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14"/>
        </w:rPr>
        <w:object w:dxaOrig="660" w:dyaOrig="400" w14:anchorId="395F78F1">
          <v:shape id="_x0000_i1111" type="#_x0000_t75" style="width:32.7pt;height:19.8pt" o:ole="">
            <v:imagedata r:id="rId163" o:title=""/>
          </v:shape>
          <o:OLEObject Type="Embed" ProgID="Equation.DSMT4" ShapeID="_x0000_i1111" DrawAspect="Content" ObjectID="_1804324984" r:id="rId164"/>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C.</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14"/>
        </w:rPr>
        <w:object w:dxaOrig="700" w:dyaOrig="400" w14:anchorId="1EAF9995">
          <v:shape id="_x0000_i1112" type="#_x0000_t75" style="width:34.8pt;height:19.8pt" o:ole="">
            <v:imagedata r:id="rId165" o:title=""/>
          </v:shape>
          <o:OLEObject Type="Embed" ProgID="Equation.DSMT4" ShapeID="_x0000_i1112" DrawAspect="Content" ObjectID="_1804324985" r:id="rId166"/>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D.</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14"/>
        </w:rPr>
        <w:object w:dxaOrig="639" w:dyaOrig="400" w14:anchorId="51A3AF69">
          <v:shape id="_x0000_i1113" type="#_x0000_t75" style="width:31.8pt;height:19.8pt" o:ole="">
            <v:imagedata r:id="rId167" o:title=""/>
          </v:shape>
          <o:OLEObject Type="Embed" ProgID="Equation.DSMT4" ShapeID="_x0000_i1113" DrawAspect="Content" ObjectID="_1804324986" r:id="rId168"/>
        </w:object>
      </w:r>
      <w:r w:rsidR="00233C14" w:rsidRPr="005918D3">
        <w:rPr>
          <w:rFonts w:ascii="Times New Roman" w:hAnsi="Times New Roman" w:cs="Times New Roman"/>
          <w:color w:val="000000"/>
        </w:rPr>
        <w:t>.</w:t>
      </w:r>
    </w:p>
    <w:p w14:paraId="1119A167" w14:textId="77777777" w:rsidR="00F617EC" w:rsidRPr="005918D3" w:rsidRDefault="00233C14" w:rsidP="005918D3">
      <w:pPr>
        <w:pStyle w:val="ListParagraph"/>
        <w:numPr>
          <w:ilvl w:val="0"/>
          <w:numId w:val="14"/>
        </w:numPr>
        <w:spacing w:after="0" w:line="276" w:lineRule="auto"/>
        <w:rPr>
          <w:rFonts w:ascii="Times New Roman" w:hAnsi="Times New Roman" w:cs="Times New Roman"/>
          <w:b/>
          <w:color w:val="0000FF"/>
        </w:rPr>
      </w:pPr>
      <w:r w:rsidRPr="005918D3">
        <w:rPr>
          <w:rFonts w:ascii="Times New Roman" w:hAnsi="Times New Roman" w:cs="Times New Roman"/>
          <w:color w:val="000000"/>
        </w:rPr>
        <w:t>Gia đình bạn Mai muốn đi du lịch. Lào Cai có 9 địa điểm, Thủ đô Hà Nội có 8 địa điểm, Đắk Lắk có 9 địa điểm. Hỏi gia đình bạn Mai có bao nhiêu cách chọn một địa điểm du lịch cho gia đình từ các địa điểm trên?</w:t>
      </w:r>
    </w:p>
    <w:p w14:paraId="786BB474" w14:textId="1CAA00F9" w:rsidR="00233C14" w:rsidRPr="005918D3" w:rsidRDefault="00F617EC" w:rsidP="005918D3">
      <w:pPr>
        <w:tabs>
          <w:tab w:val="left" w:pos="283"/>
          <w:tab w:val="left" w:pos="2835"/>
          <w:tab w:val="left" w:pos="5386"/>
          <w:tab w:val="left" w:pos="7937"/>
        </w:tabs>
        <w:spacing w:after="0" w:line="240" w:lineRule="auto"/>
        <w:ind w:firstLine="283"/>
        <w:jc w:val="both"/>
        <w:rPr>
          <w:rFonts w:ascii="Times New Roman" w:hAnsi="Times New Roman" w:cs="Times New Roman"/>
          <w:color w:val="000000"/>
        </w:rPr>
      </w:pPr>
      <w:r w:rsidRPr="005918D3">
        <w:rPr>
          <w:rFonts w:ascii="Times New Roman" w:hAnsi="Times New Roman" w:cs="Times New Roman"/>
          <w:b/>
          <w:color w:val="0000FF"/>
        </w:rPr>
        <w:t>A.</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400" w:dyaOrig="279" w14:anchorId="544C0585">
          <v:shape id="_x0000_i1114" type="#_x0000_t75" style="width:19.8pt;height:13.8pt" o:ole="">
            <v:imagedata r:id="rId169" o:title=""/>
          </v:shape>
          <o:OLEObject Type="Embed" ProgID="Equation.DSMT4" ShapeID="_x0000_i1114" DrawAspect="Content" ObjectID="_1804324987" r:id="rId170"/>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B.</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320" w:dyaOrig="279" w14:anchorId="037CAFDD">
          <v:shape id="_x0000_i1115" type="#_x0000_t75" style="width:15.9pt;height:13.8pt" o:ole="">
            <v:imagedata r:id="rId171" o:title=""/>
          </v:shape>
          <o:OLEObject Type="Embed" ProgID="Equation.DSMT4" ShapeID="_x0000_i1115" DrawAspect="Content" ObjectID="_1804324988" r:id="rId172"/>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C.</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279" w:dyaOrig="279" w14:anchorId="61735E04">
          <v:shape id="_x0000_i1116" type="#_x0000_t75" style="width:13.8pt;height:13.8pt" o:ole="">
            <v:imagedata r:id="rId173" o:title=""/>
          </v:shape>
          <o:OLEObject Type="Embed" ProgID="Equation.DSMT4" ShapeID="_x0000_i1116" DrawAspect="Content" ObjectID="_1804324989" r:id="rId174"/>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D.</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420" w:dyaOrig="279" w14:anchorId="21EAAA27">
          <v:shape id="_x0000_i1117" type="#_x0000_t75" style="width:21pt;height:13.8pt" o:ole="">
            <v:imagedata r:id="rId175" o:title=""/>
          </v:shape>
          <o:OLEObject Type="Embed" ProgID="Equation.DSMT4" ShapeID="_x0000_i1117" DrawAspect="Content" ObjectID="_1804324990" r:id="rId176"/>
        </w:object>
      </w:r>
      <w:r w:rsidR="00233C14" w:rsidRPr="005918D3">
        <w:rPr>
          <w:rFonts w:ascii="Times New Roman" w:hAnsi="Times New Roman" w:cs="Times New Roman"/>
          <w:color w:val="000000"/>
        </w:rPr>
        <w:t>.</w:t>
      </w:r>
    </w:p>
    <w:p w14:paraId="0DEB8733" w14:textId="77777777" w:rsidR="00F617EC" w:rsidRPr="005918D3" w:rsidRDefault="00233C14" w:rsidP="005918D3">
      <w:pPr>
        <w:pStyle w:val="ListParagraph"/>
        <w:numPr>
          <w:ilvl w:val="0"/>
          <w:numId w:val="14"/>
        </w:numPr>
        <w:spacing w:after="0" w:line="276" w:lineRule="auto"/>
        <w:rPr>
          <w:rFonts w:ascii="Times New Roman" w:hAnsi="Times New Roman" w:cs="Times New Roman"/>
          <w:b/>
          <w:color w:val="0000FF"/>
        </w:rPr>
      </w:pPr>
      <w:r w:rsidRPr="005918D3">
        <w:rPr>
          <w:rFonts w:ascii="Times New Roman" w:hAnsi="Times New Roman" w:cs="Times New Roman"/>
          <w:color w:val="000000"/>
        </w:rPr>
        <w:t xml:space="preserve">Hãy viết số quy tròn của số gần đúng </w:t>
      </w:r>
      <w:r w:rsidRPr="005918D3">
        <w:rPr>
          <w:rFonts w:ascii="Times New Roman" w:hAnsi="Times New Roman" w:cs="Times New Roman"/>
          <w:position w:val="-6"/>
        </w:rPr>
        <w:object w:dxaOrig="1719" w:dyaOrig="279" w14:anchorId="6C0B5928">
          <v:shape id="_x0000_i1118" type="#_x0000_t75" style="width:85.8pt;height:13.8pt" o:ole="">
            <v:imagedata r:id="rId177" o:title=""/>
          </v:shape>
          <o:OLEObject Type="Embed" ProgID="Equation.DSMT4" ShapeID="_x0000_i1118" DrawAspect="Content" ObjectID="_1804324991" r:id="rId178"/>
        </w:object>
      </w:r>
      <w:r w:rsidRPr="005918D3">
        <w:rPr>
          <w:rFonts w:ascii="Times New Roman" w:hAnsi="Times New Roman" w:cs="Times New Roman"/>
          <w:color w:val="000000"/>
        </w:rPr>
        <w:t>.</w:t>
      </w:r>
    </w:p>
    <w:p w14:paraId="5BBA5578" w14:textId="6ABB8E4D" w:rsidR="00233C14" w:rsidRPr="005918D3" w:rsidRDefault="00F617EC" w:rsidP="005918D3">
      <w:pPr>
        <w:tabs>
          <w:tab w:val="left" w:pos="283"/>
          <w:tab w:val="left" w:pos="2835"/>
          <w:tab w:val="left" w:pos="5386"/>
          <w:tab w:val="left" w:pos="7937"/>
        </w:tabs>
        <w:spacing w:after="0" w:line="240" w:lineRule="auto"/>
        <w:ind w:firstLine="283"/>
        <w:jc w:val="both"/>
        <w:rPr>
          <w:rFonts w:ascii="Times New Roman" w:hAnsi="Times New Roman" w:cs="Times New Roman"/>
          <w:color w:val="000000"/>
        </w:rPr>
      </w:pPr>
      <w:r w:rsidRPr="005918D3">
        <w:rPr>
          <w:rFonts w:ascii="Times New Roman" w:hAnsi="Times New Roman" w:cs="Times New Roman"/>
          <w:b/>
          <w:color w:val="0000FF"/>
        </w:rPr>
        <w:t>A.</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780" w:dyaOrig="279" w14:anchorId="0A684FB1">
          <v:shape id="_x0000_i1119" type="#_x0000_t75" style="width:39.3pt;height:13.8pt" o:ole="">
            <v:imagedata r:id="rId179" o:title=""/>
          </v:shape>
          <o:OLEObject Type="Embed" ProgID="Equation.DSMT4" ShapeID="_x0000_i1119" DrawAspect="Content" ObjectID="_1804324992" r:id="rId180"/>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B.</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780" w:dyaOrig="279" w14:anchorId="5EC5EC07">
          <v:shape id="_x0000_i1120" type="#_x0000_t75" style="width:39.3pt;height:13.8pt" o:ole="">
            <v:imagedata r:id="rId181" o:title=""/>
          </v:shape>
          <o:OLEObject Type="Embed" ProgID="Equation.DSMT4" ShapeID="_x0000_i1120" DrawAspect="Content" ObjectID="_1804324993" r:id="rId182"/>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C.</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780" w:dyaOrig="279" w14:anchorId="69FCA141">
          <v:shape id="_x0000_i1121" type="#_x0000_t75" style="width:39.3pt;height:13.8pt" o:ole="">
            <v:imagedata r:id="rId183" o:title=""/>
          </v:shape>
          <o:OLEObject Type="Embed" ProgID="Equation.DSMT4" ShapeID="_x0000_i1121" DrawAspect="Content" ObjectID="_1804324994" r:id="rId184"/>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D.</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760" w:dyaOrig="279" w14:anchorId="1BC33D37">
          <v:shape id="_x0000_i1122" type="#_x0000_t75" style="width:38.4pt;height:13.8pt" o:ole="">
            <v:imagedata r:id="rId185" o:title=""/>
          </v:shape>
          <o:OLEObject Type="Embed" ProgID="Equation.DSMT4" ShapeID="_x0000_i1122" DrawAspect="Content" ObjectID="_1804324995" r:id="rId186"/>
        </w:object>
      </w:r>
      <w:r w:rsidR="00233C14" w:rsidRPr="005918D3">
        <w:rPr>
          <w:rFonts w:ascii="Times New Roman" w:hAnsi="Times New Roman" w:cs="Times New Roman"/>
          <w:color w:val="000000"/>
        </w:rPr>
        <w:t>.</w:t>
      </w:r>
    </w:p>
    <w:p w14:paraId="544FD5E9" w14:textId="77777777" w:rsidR="00F617EC" w:rsidRPr="005918D3" w:rsidRDefault="00233C14" w:rsidP="005918D3">
      <w:pPr>
        <w:pStyle w:val="ListParagraph"/>
        <w:numPr>
          <w:ilvl w:val="0"/>
          <w:numId w:val="14"/>
        </w:numPr>
        <w:spacing w:after="0" w:line="276" w:lineRule="auto"/>
        <w:rPr>
          <w:rFonts w:ascii="Times New Roman" w:hAnsi="Times New Roman" w:cs="Times New Roman"/>
          <w:b/>
          <w:color w:val="0000FF"/>
        </w:rPr>
      </w:pPr>
      <w:r w:rsidRPr="005918D3">
        <w:rPr>
          <w:rFonts w:ascii="Times New Roman" w:hAnsi="Times New Roman" w:cs="Times New Roman"/>
          <w:color w:val="000000"/>
        </w:rPr>
        <w:lastRenderedPageBreak/>
        <w:t xml:space="preserve">Một lớp có </w:t>
      </w:r>
      <w:r w:rsidRPr="005918D3">
        <w:rPr>
          <w:rFonts w:ascii="Times New Roman" w:hAnsi="Times New Roman" w:cs="Times New Roman"/>
          <w:position w:val="-6"/>
        </w:rPr>
        <w:object w:dxaOrig="300" w:dyaOrig="279" w14:anchorId="2C103176">
          <v:shape id="_x0000_i1123" type="#_x0000_t75" style="width:15pt;height:13.8pt" o:ole="">
            <v:imagedata r:id="rId187" o:title=""/>
          </v:shape>
          <o:OLEObject Type="Embed" ProgID="Equation.DSMT4" ShapeID="_x0000_i1123" DrawAspect="Content" ObjectID="_1804324996" r:id="rId188"/>
        </w:object>
      </w:r>
      <w:r w:rsidRPr="005918D3">
        <w:rPr>
          <w:rFonts w:ascii="Times New Roman" w:hAnsi="Times New Roman" w:cs="Times New Roman"/>
          <w:color w:val="000000"/>
        </w:rPr>
        <w:t xml:space="preserve"> học sinh nam, </w:t>
      </w:r>
      <w:r w:rsidRPr="005918D3">
        <w:rPr>
          <w:rFonts w:ascii="Times New Roman" w:hAnsi="Times New Roman" w:cs="Times New Roman"/>
          <w:position w:val="-6"/>
        </w:rPr>
        <w:object w:dxaOrig="300" w:dyaOrig="279" w14:anchorId="0446447A">
          <v:shape id="_x0000_i1124" type="#_x0000_t75" style="width:15pt;height:13.8pt" o:ole="">
            <v:imagedata r:id="rId189" o:title=""/>
          </v:shape>
          <o:OLEObject Type="Embed" ProgID="Equation.DSMT4" ShapeID="_x0000_i1124" DrawAspect="Content" ObjectID="_1804324997" r:id="rId190"/>
        </w:object>
      </w:r>
      <w:r w:rsidRPr="005918D3">
        <w:rPr>
          <w:rFonts w:ascii="Times New Roman" w:hAnsi="Times New Roman" w:cs="Times New Roman"/>
          <w:color w:val="000000"/>
        </w:rPr>
        <w:t xml:space="preserve"> học sinh nữ. Hỏi giáo viên có bao nhiêu cách chọn ra 2 bạn trong lớp để một bạn làm cờ đỏ và một bạn làm tổ trưởng?</w:t>
      </w:r>
    </w:p>
    <w:p w14:paraId="54384FEF" w14:textId="6F2DBEC3" w:rsidR="00233C14" w:rsidRPr="005918D3" w:rsidRDefault="00F617EC" w:rsidP="005918D3">
      <w:pPr>
        <w:tabs>
          <w:tab w:val="left" w:pos="283"/>
          <w:tab w:val="left" w:pos="2835"/>
          <w:tab w:val="left" w:pos="5386"/>
          <w:tab w:val="left" w:pos="7937"/>
        </w:tabs>
        <w:spacing w:after="0" w:line="240" w:lineRule="auto"/>
        <w:ind w:firstLine="283"/>
        <w:jc w:val="both"/>
        <w:rPr>
          <w:rFonts w:ascii="Times New Roman" w:hAnsi="Times New Roman" w:cs="Times New Roman"/>
          <w:color w:val="000000"/>
        </w:rPr>
      </w:pPr>
      <w:r w:rsidRPr="005918D3">
        <w:rPr>
          <w:rFonts w:ascii="Times New Roman" w:hAnsi="Times New Roman" w:cs="Times New Roman"/>
          <w:b/>
          <w:color w:val="0000FF"/>
        </w:rPr>
        <w:t>A.</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540" w:dyaOrig="279" w14:anchorId="16BDB02C">
          <v:shape id="_x0000_i1125" type="#_x0000_t75" style="width:26.7pt;height:13.8pt" o:ole="">
            <v:imagedata r:id="rId191" o:title=""/>
          </v:shape>
          <o:OLEObject Type="Embed" ProgID="Equation.DSMT4" ShapeID="_x0000_i1125" DrawAspect="Content" ObjectID="_1804324998" r:id="rId192"/>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B.</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400" w:dyaOrig="279" w14:anchorId="061C5623">
          <v:shape id="_x0000_i1126" type="#_x0000_t75" style="width:19.8pt;height:13.8pt" o:ole="">
            <v:imagedata r:id="rId193" o:title=""/>
          </v:shape>
          <o:OLEObject Type="Embed" ProgID="Equation.DSMT4" ShapeID="_x0000_i1126" DrawAspect="Content" ObjectID="_1804324999" r:id="rId194"/>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C.</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6"/>
        </w:rPr>
        <w:object w:dxaOrig="440" w:dyaOrig="279" w14:anchorId="08214181">
          <v:shape id="_x0000_i1127" type="#_x0000_t75" style="width:21.9pt;height:13.8pt" o:ole="">
            <v:imagedata r:id="rId195" o:title=""/>
          </v:shape>
          <o:OLEObject Type="Embed" ProgID="Equation.DSMT4" ShapeID="_x0000_i1127" DrawAspect="Content" ObjectID="_1804325000" r:id="rId196"/>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D.</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4"/>
        </w:rPr>
        <w:object w:dxaOrig="320" w:dyaOrig="260" w14:anchorId="7EDA9B98">
          <v:shape id="_x0000_i1128" type="#_x0000_t75" style="width:15.9pt;height:12.9pt" o:ole="">
            <v:imagedata r:id="rId197" o:title=""/>
          </v:shape>
          <o:OLEObject Type="Embed" ProgID="Equation.DSMT4" ShapeID="_x0000_i1128" DrawAspect="Content" ObjectID="_1804325001" r:id="rId198"/>
        </w:object>
      </w:r>
      <w:r w:rsidR="00233C14" w:rsidRPr="005918D3">
        <w:rPr>
          <w:rFonts w:ascii="Times New Roman" w:hAnsi="Times New Roman" w:cs="Times New Roman"/>
          <w:color w:val="000000"/>
        </w:rPr>
        <w:t>.</w:t>
      </w:r>
    </w:p>
    <w:p w14:paraId="49F30CD3" w14:textId="77777777" w:rsidR="00F617EC" w:rsidRPr="005918D3" w:rsidRDefault="00233C14" w:rsidP="005918D3">
      <w:pPr>
        <w:pStyle w:val="ListParagraph"/>
        <w:numPr>
          <w:ilvl w:val="0"/>
          <w:numId w:val="14"/>
        </w:numPr>
        <w:spacing w:after="0" w:line="276" w:lineRule="auto"/>
        <w:rPr>
          <w:rFonts w:ascii="Times New Roman" w:hAnsi="Times New Roman" w:cs="Times New Roman"/>
          <w:b/>
          <w:color w:val="0000FF"/>
        </w:rPr>
      </w:pPr>
      <w:r w:rsidRPr="005918D3">
        <w:rPr>
          <w:rFonts w:ascii="Times New Roman" w:hAnsi="Times New Roman" w:cs="Times New Roman"/>
          <w:color w:val="000000"/>
        </w:rPr>
        <w:t xml:space="preserve">Trong mặt phẳng tọa độ </w:t>
      </w:r>
      <w:r w:rsidRPr="005918D3">
        <w:rPr>
          <w:rFonts w:ascii="Times New Roman" w:hAnsi="Times New Roman" w:cs="Times New Roman"/>
          <w:position w:val="-10"/>
        </w:rPr>
        <w:object w:dxaOrig="460" w:dyaOrig="320" w14:anchorId="6AB8D365">
          <v:shape id="_x0000_i1129" type="#_x0000_t75" style="width:22.8pt;height:15.9pt" o:ole="">
            <v:imagedata r:id="rId199" o:title=""/>
          </v:shape>
          <o:OLEObject Type="Embed" ProgID="Equation.DSMT4" ShapeID="_x0000_i1129" DrawAspect="Content" ObjectID="_1804325002" r:id="rId200"/>
        </w:object>
      </w:r>
      <w:r w:rsidRPr="005918D3">
        <w:rPr>
          <w:rFonts w:ascii="Times New Roman" w:hAnsi="Times New Roman" w:cs="Times New Roman"/>
          <w:color w:val="000000"/>
        </w:rPr>
        <w:t xml:space="preserve">, cho điểm </w:t>
      </w:r>
      <w:r w:rsidRPr="005918D3">
        <w:rPr>
          <w:rFonts w:ascii="Times New Roman" w:hAnsi="Times New Roman" w:cs="Times New Roman"/>
          <w:position w:val="-10"/>
        </w:rPr>
        <w:object w:dxaOrig="900" w:dyaOrig="320" w14:anchorId="4F92B3F0">
          <v:shape id="_x0000_i1130" type="#_x0000_t75" style="width:45.3pt;height:15.9pt" o:ole="">
            <v:imagedata r:id="rId201" o:title=""/>
          </v:shape>
          <o:OLEObject Type="Embed" ProgID="Equation.DSMT4" ShapeID="_x0000_i1130" DrawAspect="Content" ObjectID="_1804325003" r:id="rId202"/>
        </w:object>
      </w:r>
      <w:r w:rsidRPr="005918D3">
        <w:rPr>
          <w:rFonts w:ascii="Times New Roman" w:hAnsi="Times New Roman" w:cs="Times New Roman"/>
          <w:color w:val="000000"/>
        </w:rPr>
        <w:t xml:space="preserve"> và đường thẳng </w:t>
      </w:r>
      <w:r w:rsidRPr="005918D3">
        <w:rPr>
          <w:rFonts w:ascii="Times New Roman" w:hAnsi="Times New Roman" w:cs="Times New Roman"/>
          <w:position w:val="-12"/>
        </w:rPr>
        <w:object w:dxaOrig="1780" w:dyaOrig="360" w14:anchorId="4A0DEDC1">
          <v:shape id="_x0000_i1131" type="#_x0000_t75" style="width:88.8pt;height:18pt" o:ole="">
            <v:imagedata r:id="rId203" o:title=""/>
          </v:shape>
          <o:OLEObject Type="Embed" ProgID="Equation.DSMT4" ShapeID="_x0000_i1131" DrawAspect="Content" ObjectID="_1804325004" r:id="rId204"/>
        </w:object>
      </w:r>
      <w:r w:rsidRPr="005918D3">
        <w:rPr>
          <w:rFonts w:ascii="Times New Roman" w:hAnsi="Times New Roman" w:cs="Times New Roman"/>
          <w:color w:val="000000"/>
        </w:rPr>
        <w:t xml:space="preserve">. Tính khoảng cách từ điểm </w:t>
      </w:r>
      <w:r w:rsidRPr="005918D3">
        <w:rPr>
          <w:rFonts w:ascii="Times New Roman" w:hAnsi="Times New Roman" w:cs="Times New Roman"/>
          <w:position w:val="-10"/>
        </w:rPr>
        <w:object w:dxaOrig="900" w:dyaOrig="320" w14:anchorId="1366F0B7">
          <v:shape id="_x0000_i1132" type="#_x0000_t75" style="width:45.3pt;height:15.9pt" o:ole="">
            <v:imagedata r:id="rId205" o:title=""/>
          </v:shape>
          <o:OLEObject Type="Embed" ProgID="Equation.DSMT4" ShapeID="_x0000_i1132" DrawAspect="Content" ObjectID="_1804325005" r:id="rId206"/>
        </w:object>
      </w:r>
      <w:r w:rsidRPr="005918D3">
        <w:rPr>
          <w:rFonts w:ascii="Times New Roman" w:hAnsi="Times New Roman" w:cs="Times New Roman"/>
          <w:color w:val="000000"/>
        </w:rPr>
        <w:t xml:space="preserve"> đến đường thẳng </w:t>
      </w:r>
      <w:r w:rsidRPr="005918D3">
        <w:rPr>
          <w:rFonts w:ascii="Times New Roman" w:hAnsi="Times New Roman" w:cs="Times New Roman"/>
          <w:position w:val="-12"/>
        </w:rPr>
        <w:object w:dxaOrig="279" w:dyaOrig="360" w14:anchorId="6F2D49A9">
          <v:shape id="_x0000_i1133" type="#_x0000_t75" style="width:13.8pt;height:18pt" o:ole="">
            <v:imagedata r:id="rId207" o:title=""/>
          </v:shape>
          <o:OLEObject Type="Embed" ProgID="Equation.DSMT4" ShapeID="_x0000_i1133" DrawAspect="Content" ObjectID="_1804325006" r:id="rId208"/>
        </w:object>
      </w:r>
      <w:r w:rsidRPr="005918D3">
        <w:rPr>
          <w:rFonts w:ascii="Times New Roman" w:hAnsi="Times New Roman" w:cs="Times New Roman"/>
          <w:color w:val="000000"/>
        </w:rPr>
        <w:t>.</w:t>
      </w:r>
    </w:p>
    <w:p w14:paraId="2E55041B" w14:textId="544B6244" w:rsidR="00233C14" w:rsidRPr="005918D3" w:rsidRDefault="00F617EC" w:rsidP="005918D3">
      <w:pPr>
        <w:tabs>
          <w:tab w:val="left" w:pos="283"/>
          <w:tab w:val="left" w:pos="2835"/>
          <w:tab w:val="left" w:pos="5386"/>
          <w:tab w:val="left" w:pos="7937"/>
        </w:tabs>
        <w:spacing w:after="0" w:line="240" w:lineRule="auto"/>
        <w:ind w:firstLine="283"/>
        <w:jc w:val="both"/>
        <w:rPr>
          <w:rFonts w:ascii="Times New Roman" w:hAnsi="Times New Roman" w:cs="Times New Roman"/>
          <w:color w:val="000000"/>
        </w:rPr>
      </w:pPr>
      <w:r w:rsidRPr="005918D3">
        <w:rPr>
          <w:rFonts w:ascii="Times New Roman" w:hAnsi="Times New Roman" w:cs="Times New Roman"/>
          <w:b/>
          <w:color w:val="0000FF"/>
        </w:rPr>
        <w:t>A.</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24"/>
        </w:rPr>
        <w:object w:dxaOrig="639" w:dyaOrig="680" w14:anchorId="376FC68A">
          <v:shape id="_x0000_i1134" type="#_x0000_t75" style="width:31.8pt;height:33.9pt" o:ole="">
            <v:imagedata r:id="rId209" o:title=""/>
          </v:shape>
          <o:OLEObject Type="Embed" ProgID="Equation.DSMT4" ShapeID="_x0000_i1134" DrawAspect="Content" ObjectID="_1804325007" r:id="rId210"/>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B.</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24"/>
        </w:rPr>
        <w:object w:dxaOrig="740" w:dyaOrig="680" w14:anchorId="56207692">
          <v:shape id="_x0000_i1135" type="#_x0000_t75" style="width:37.2pt;height:33.9pt" o:ole="">
            <v:imagedata r:id="rId211" o:title=""/>
          </v:shape>
          <o:OLEObject Type="Embed" ProgID="Equation.DSMT4" ShapeID="_x0000_i1135" DrawAspect="Content" ObjectID="_1804325008" r:id="rId212"/>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C.</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24"/>
        </w:rPr>
        <w:object w:dxaOrig="639" w:dyaOrig="680" w14:anchorId="3671A218">
          <v:shape id="_x0000_i1136" type="#_x0000_t75" style="width:31.8pt;height:33.9pt" o:ole="">
            <v:imagedata r:id="rId213" o:title=""/>
          </v:shape>
          <o:OLEObject Type="Embed" ProgID="Equation.DSMT4" ShapeID="_x0000_i1136" DrawAspect="Content" ObjectID="_1804325009" r:id="rId214"/>
        </w:object>
      </w:r>
      <w:r w:rsidR="00233C14" w:rsidRPr="005918D3">
        <w:rPr>
          <w:rFonts w:ascii="Times New Roman" w:hAnsi="Times New Roman" w:cs="Times New Roman"/>
          <w:color w:val="000000"/>
        </w:rPr>
        <w:t>.</w:t>
      </w:r>
      <w:r w:rsidRPr="005918D3">
        <w:rPr>
          <w:rFonts w:ascii="Times New Roman" w:hAnsi="Times New Roman" w:cs="Times New Roman"/>
          <w:color w:val="000000"/>
        </w:rPr>
        <w:t xml:space="preserve"> </w:t>
      </w:r>
      <w:r w:rsidRPr="005918D3">
        <w:rPr>
          <w:rFonts w:ascii="Times New Roman" w:hAnsi="Times New Roman" w:cs="Times New Roman"/>
          <w:color w:val="000000"/>
        </w:rPr>
        <w:tab/>
      </w:r>
      <w:r w:rsidRPr="005918D3">
        <w:rPr>
          <w:rFonts w:ascii="Times New Roman" w:hAnsi="Times New Roman" w:cs="Times New Roman"/>
          <w:b/>
          <w:color w:val="0000FF"/>
        </w:rPr>
        <w:t>D.</w:t>
      </w:r>
      <w:r w:rsidR="00233C14" w:rsidRPr="005918D3">
        <w:rPr>
          <w:rFonts w:ascii="Times New Roman" w:hAnsi="Times New Roman" w:cs="Times New Roman"/>
          <w:color w:val="000000"/>
        </w:rPr>
        <w:t xml:space="preserve"> </w:t>
      </w:r>
      <w:r w:rsidR="00233C14" w:rsidRPr="005918D3">
        <w:rPr>
          <w:rFonts w:ascii="Times New Roman" w:hAnsi="Times New Roman" w:cs="Times New Roman"/>
          <w:color w:val="000000"/>
          <w:position w:val="-24"/>
        </w:rPr>
        <w:object w:dxaOrig="340" w:dyaOrig="620" w14:anchorId="40645181">
          <v:shape id="_x0000_i1137" type="#_x0000_t75" style="width:16.8pt;height:30.9pt" o:ole="">
            <v:imagedata r:id="rId215" o:title=""/>
          </v:shape>
          <o:OLEObject Type="Embed" ProgID="Equation.DSMT4" ShapeID="_x0000_i1137" DrawAspect="Content" ObjectID="_1804325010" r:id="rId216"/>
        </w:object>
      </w:r>
      <w:r w:rsidR="00233C14" w:rsidRPr="005918D3">
        <w:rPr>
          <w:rFonts w:ascii="Times New Roman" w:hAnsi="Times New Roman" w:cs="Times New Roman"/>
          <w:color w:val="000000"/>
        </w:rPr>
        <w:t>.</w:t>
      </w:r>
    </w:p>
    <w:p w14:paraId="4D5F8F66" w14:textId="6D1433EE" w:rsidR="00233C14" w:rsidRPr="005918D3" w:rsidRDefault="00233C14" w:rsidP="005918D3">
      <w:pPr>
        <w:tabs>
          <w:tab w:val="left" w:pos="283"/>
          <w:tab w:val="left" w:pos="2835"/>
          <w:tab w:val="left" w:pos="5386"/>
          <w:tab w:val="left" w:pos="7937"/>
        </w:tabs>
        <w:spacing w:after="0" w:line="240" w:lineRule="auto"/>
        <w:ind w:firstLine="283"/>
        <w:jc w:val="both"/>
        <w:rPr>
          <w:rFonts w:ascii="Times New Roman" w:hAnsi="Times New Roman" w:cs="Times New Roman"/>
          <w:i/>
          <w:iCs/>
          <w:color w:val="000000"/>
        </w:rPr>
      </w:pPr>
      <w:r w:rsidRPr="005918D3">
        <w:rPr>
          <w:rFonts w:ascii="Times New Roman" w:hAnsi="Times New Roman" w:cs="Times New Roman"/>
          <w:b/>
          <w:color w:val="000000"/>
        </w:rPr>
        <w:t>PHẦN II. Câu trắc nghiệm đúng sai.</w:t>
      </w:r>
      <w:r w:rsidR="00F617EC" w:rsidRPr="005918D3">
        <w:rPr>
          <w:rFonts w:ascii="Times New Roman" w:hAnsi="Times New Roman" w:cs="Times New Roman"/>
          <w:b/>
          <w:color w:val="000000"/>
        </w:rPr>
        <w:t xml:space="preserve"> </w:t>
      </w:r>
      <w:r w:rsidR="00F617EC" w:rsidRPr="005918D3">
        <w:rPr>
          <w:rFonts w:ascii="Times New Roman" w:hAnsi="Times New Roman" w:cs="Times New Roman"/>
          <w:b/>
          <w:i/>
          <w:iCs/>
          <w:color w:val="000000"/>
        </w:rPr>
        <w:t>(</w:t>
      </w:r>
      <w:r w:rsidRPr="005918D3">
        <w:rPr>
          <w:rFonts w:ascii="Times New Roman" w:hAnsi="Times New Roman" w:cs="Times New Roman"/>
          <w:b/>
          <w:i/>
          <w:iCs/>
          <w:color w:val="000000"/>
        </w:rPr>
        <w:t>2 điểm</w:t>
      </w:r>
      <w:r w:rsidR="00F617EC" w:rsidRPr="005918D3">
        <w:rPr>
          <w:rFonts w:ascii="Times New Roman" w:hAnsi="Times New Roman" w:cs="Times New Roman"/>
          <w:b/>
          <w:i/>
          <w:iCs/>
          <w:color w:val="000000"/>
        </w:rPr>
        <w:t>)</w:t>
      </w:r>
      <w:r w:rsidRPr="005918D3">
        <w:rPr>
          <w:rFonts w:ascii="Times New Roman" w:hAnsi="Times New Roman" w:cs="Times New Roman"/>
          <w:b/>
          <w:i/>
          <w:iCs/>
          <w:color w:val="000000"/>
        </w:rPr>
        <w:t xml:space="preserve"> </w:t>
      </w:r>
    </w:p>
    <w:p w14:paraId="3396DE13" w14:textId="16E61E8A" w:rsidR="00F617EC" w:rsidRPr="005918D3" w:rsidRDefault="00233C14" w:rsidP="005918D3">
      <w:pPr>
        <w:pStyle w:val="ListParagraph"/>
        <w:numPr>
          <w:ilvl w:val="0"/>
          <w:numId w:val="15"/>
        </w:numPr>
        <w:spacing w:after="0" w:line="276" w:lineRule="auto"/>
        <w:rPr>
          <w:rFonts w:ascii="Times New Roman" w:hAnsi="Times New Roman" w:cs="Times New Roman"/>
          <w:b/>
          <w:color w:val="000000"/>
        </w:rPr>
      </w:pPr>
      <w:r w:rsidRPr="005918D3">
        <w:rPr>
          <w:rFonts w:ascii="Times New Roman" w:hAnsi="Times New Roman" w:cs="Times New Roman"/>
          <w:color w:val="000000"/>
        </w:rPr>
        <w:t xml:space="preserve">Trong mặt phẳng </w:t>
      </w:r>
      <w:r w:rsidRPr="005918D3">
        <w:rPr>
          <w:rFonts w:ascii="Times New Roman" w:hAnsi="Times New Roman" w:cs="Times New Roman"/>
          <w:position w:val="-10"/>
        </w:rPr>
        <w:object w:dxaOrig="639" w:dyaOrig="320" w14:anchorId="48F288EF">
          <v:shape id="_x0000_i1138" type="#_x0000_t75" style="width:31.8pt;height:16.5pt" o:ole="">
            <v:imagedata r:id="rId217" o:title=""/>
          </v:shape>
          <o:OLEObject Type="Embed" ProgID="Equation.DSMT4" ShapeID="_x0000_i1138" DrawAspect="Content" ObjectID="_1804325011" r:id="rId218"/>
        </w:object>
      </w:r>
      <w:r w:rsidRPr="005918D3">
        <w:rPr>
          <w:rFonts w:ascii="Times New Roman" w:hAnsi="Times New Roman" w:cs="Times New Roman"/>
          <w:color w:val="000000"/>
        </w:rPr>
        <w:t xml:space="preserve">, cho đường thẳng </w:t>
      </w:r>
      <w:r w:rsidRPr="005918D3">
        <w:rPr>
          <w:rFonts w:ascii="Times New Roman" w:hAnsi="Times New Roman" w:cs="Times New Roman"/>
          <w:position w:val="-10"/>
        </w:rPr>
        <w:object w:dxaOrig="1880" w:dyaOrig="320" w14:anchorId="1B7C1FC7">
          <v:shape id="_x0000_i1139" type="#_x0000_t75" style="width:94.5pt;height:16.5pt" o:ole="">
            <v:imagedata r:id="rId219" o:title=""/>
          </v:shape>
          <o:OLEObject Type="Embed" ProgID="Equation.DSMT4" ShapeID="_x0000_i1139" DrawAspect="Content" ObjectID="_1804325012" r:id="rId220"/>
        </w:object>
      </w:r>
      <w:r w:rsidRPr="005918D3">
        <w:rPr>
          <w:rFonts w:ascii="Times New Roman" w:hAnsi="Times New Roman" w:cs="Times New Roman"/>
          <w:color w:val="000000"/>
        </w:rPr>
        <w:t xml:space="preserve"> và điểm </w:t>
      </w:r>
      <w:r w:rsidRPr="005918D3">
        <w:rPr>
          <w:rFonts w:ascii="Times New Roman" w:hAnsi="Times New Roman" w:cs="Times New Roman"/>
          <w:position w:val="-16"/>
        </w:rPr>
        <w:object w:dxaOrig="900" w:dyaOrig="440" w14:anchorId="03DBDECD">
          <v:shape id="_x0000_i1140" type="#_x0000_t75" style="width:45.3pt;height:22.5pt" o:ole="">
            <v:imagedata r:id="rId221" o:title=""/>
          </v:shape>
          <o:OLEObject Type="Embed" ProgID="Equation.DSMT4" ShapeID="_x0000_i1140" DrawAspect="Content" ObjectID="_1804325013" r:id="rId222"/>
        </w:object>
      </w:r>
      <w:r w:rsidRPr="005918D3">
        <w:rPr>
          <w:rFonts w:ascii="Times New Roman" w:hAnsi="Times New Roman" w:cs="Times New Roman"/>
          <w:color w:val="000000"/>
        </w:rPr>
        <w:t>. Xét tính đúng-sai của các khẳng định sau:</w:t>
      </w:r>
    </w:p>
    <w:p w14:paraId="47A95975" w14:textId="77777777" w:rsidR="00F617EC" w:rsidRPr="005918D3" w:rsidRDefault="00233C14" w:rsidP="005918D3">
      <w:pPr>
        <w:tabs>
          <w:tab w:val="left" w:pos="283"/>
          <w:tab w:val="left" w:pos="2835"/>
          <w:tab w:val="left" w:pos="5386"/>
          <w:tab w:val="left" w:pos="7937"/>
        </w:tabs>
        <w:spacing w:after="0" w:line="240" w:lineRule="auto"/>
        <w:ind w:firstLine="283"/>
        <w:jc w:val="both"/>
        <w:rPr>
          <w:rFonts w:ascii="Times New Roman" w:hAnsi="Times New Roman" w:cs="Times New Roman"/>
          <w:b/>
        </w:rPr>
      </w:pPr>
      <w:r w:rsidRPr="005918D3">
        <w:rPr>
          <w:rFonts w:ascii="Times New Roman" w:hAnsi="Times New Roman" w:cs="Times New Roman"/>
          <w:b/>
        </w:rPr>
        <w:t>a)</w:t>
      </w:r>
      <w:r w:rsidRPr="005918D3">
        <w:rPr>
          <w:rFonts w:ascii="Times New Roman" w:hAnsi="Times New Roman" w:cs="Times New Roman"/>
        </w:rPr>
        <w:t xml:space="preserve"> </w:t>
      </w:r>
      <w:r w:rsidRPr="005918D3">
        <w:rPr>
          <w:rFonts w:ascii="Times New Roman" w:hAnsi="Times New Roman" w:cs="Times New Roman"/>
          <w:position w:val="-6"/>
        </w:rPr>
        <w:object w:dxaOrig="220" w:dyaOrig="279" w14:anchorId="24FF1938">
          <v:shape id="_x0000_i1141" type="#_x0000_t75" style="width:11.4pt;height:14.4pt" o:ole="">
            <v:imagedata r:id="rId223" o:title=""/>
          </v:shape>
          <o:OLEObject Type="Embed" ProgID="Equation.DSMT4" ShapeID="_x0000_i1141" DrawAspect="Content" ObjectID="_1804325014" r:id="rId224"/>
        </w:object>
      </w:r>
      <w:r w:rsidRPr="005918D3">
        <w:rPr>
          <w:rFonts w:ascii="Times New Roman" w:hAnsi="Times New Roman" w:cs="Times New Roman"/>
        </w:rPr>
        <w:t xml:space="preserve"> có một véctơ pháp tuyến là </w:t>
      </w:r>
      <w:r w:rsidRPr="005918D3">
        <w:rPr>
          <w:rFonts w:ascii="Times New Roman" w:hAnsi="Times New Roman" w:cs="Times New Roman"/>
          <w:position w:val="-10"/>
        </w:rPr>
        <w:object w:dxaOrig="1060" w:dyaOrig="320" w14:anchorId="69773C67">
          <v:shape id="_x0000_i1142" type="#_x0000_t75" style="width:52.5pt;height:16.5pt" o:ole="">
            <v:imagedata r:id="rId225" o:title=""/>
          </v:shape>
          <o:OLEObject Type="Embed" ProgID="Equation.DSMT4" ShapeID="_x0000_i1142" DrawAspect="Content" ObjectID="_1804325015" r:id="rId226"/>
        </w:object>
      </w:r>
      <w:r w:rsidRPr="005918D3">
        <w:rPr>
          <w:rFonts w:ascii="Times New Roman" w:hAnsi="Times New Roman" w:cs="Times New Roman"/>
        </w:rPr>
        <w:t>.</w:t>
      </w:r>
    </w:p>
    <w:p w14:paraId="28C043A0" w14:textId="6A9E0B8D" w:rsidR="00F617EC" w:rsidRPr="005918D3" w:rsidRDefault="00233C14" w:rsidP="005918D3">
      <w:pPr>
        <w:tabs>
          <w:tab w:val="left" w:pos="283"/>
          <w:tab w:val="left" w:pos="2835"/>
          <w:tab w:val="left" w:pos="5386"/>
          <w:tab w:val="left" w:pos="7937"/>
        </w:tabs>
        <w:spacing w:after="0" w:line="240" w:lineRule="auto"/>
        <w:ind w:firstLine="283"/>
        <w:jc w:val="both"/>
        <w:rPr>
          <w:rFonts w:ascii="Times New Roman" w:hAnsi="Times New Roman" w:cs="Times New Roman"/>
          <w:b/>
        </w:rPr>
      </w:pPr>
      <w:r w:rsidRPr="005918D3">
        <w:rPr>
          <w:rFonts w:ascii="Times New Roman" w:hAnsi="Times New Roman" w:cs="Times New Roman"/>
          <w:b/>
        </w:rPr>
        <w:t>b)</w:t>
      </w:r>
      <w:r w:rsidRPr="005918D3">
        <w:rPr>
          <w:rFonts w:ascii="Times New Roman" w:hAnsi="Times New Roman" w:cs="Times New Roman"/>
        </w:rPr>
        <w:t xml:space="preserve"> Khoảng cách từ điểm </w:t>
      </w:r>
      <w:r w:rsidRPr="005918D3">
        <w:rPr>
          <w:rFonts w:ascii="Times New Roman" w:hAnsi="Times New Roman" w:cs="Times New Roman"/>
          <w:position w:val="-16"/>
        </w:rPr>
        <w:object w:dxaOrig="900" w:dyaOrig="440" w14:anchorId="1E552B10">
          <v:shape id="_x0000_i1143" type="#_x0000_t75" style="width:45.3pt;height:22.5pt" o:ole="">
            <v:imagedata r:id="rId221" o:title=""/>
          </v:shape>
          <o:OLEObject Type="Embed" ProgID="Equation.DSMT4" ShapeID="_x0000_i1143" DrawAspect="Content" ObjectID="_1804325016" r:id="rId227"/>
        </w:object>
      </w:r>
      <w:r w:rsidRPr="005918D3">
        <w:rPr>
          <w:rFonts w:ascii="Times New Roman" w:hAnsi="Times New Roman" w:cs="Times New Roman"/>
        </w:rPr>
        <w:t xml:space="preserve"> đến đường thẳng </w:t>
      </w:r>
      <w:r w:rsidRPr="005918D3">
        <w:rPr>
          <w:rFonts w:ascii="Times New Roman" w:hAnsi="Times New Roman" w:cs="Times New Roman"/>
          <w:position w:val="-10"/>
        </w:rPr>
        <w:object w:dxaOrig="1880" w:dyaOrig="320" w14:anchorId="4461D104">
          <v:shape id="_x0000_i1144" type="#_x0000_t75" style="width:94.5pt;height:16.5pt" o:ole="">
            <v:imagedata r:id="rId219" o:title=""/>
          </v:shape>
          <o:OLEObject Type="Embed" ProgID="Equation.DSMT4" ShapeID="_x0000_i1144" DrawAspect="Content" ObjectID="_1804325017" r:id="rId228"/>
        </w:object>
      </w:r>
      <w:r w:rsidRPr="005918D3">
        <w:rPr>
          <w:rFonts w:ascii="Times New Roman" w:hAnsi="Times New Roman" w:cs="Times New Roman"/>
        </w:rPr>
        <w:t xml:space="preserve"> là</w:t>
      </w:r>
      <w:r w:rsidR="00F617EC" w:rsidRPr="005918D3">
        <w:rPr>
          <w:rFonts w:ascii="Times New Roman" w:hAnsi="Times New Roman" w:cs="Times New Roman"/>
        </w:rPr>
        <w:t>:</w:t>
      </w:r>
      <w:r w:rsidRPr="005918D3">
        <w:rPr>
          <w:rFonts w:ascii="Times New Roman" w:hAnsi="Times New Roman" w:cs="Times New Roman"/>
        </w:rPr>
        <w:t xml:space="preserve"> </w:t>
      </w:r>
      <w:r w:rsidRPr="005918D3">
        <w:rPr>
          <w:rFonts w:ascii="Times New Roman" w:hAnsi="Times New Roman" w:cs="Times New Roman"/>
          <w:position w:val="-24"/>
        </w:rPr>
        <w:object w:dxaOrig="1320" w:dyaOrig="639" w14:anchorId="779C55E0">
          <v:shape id="_x0000_i1145" type="#_x0000_t75" style="width:66pt;height:32.4pt" o:ole="">
            <v:imagedata r:id="rId229" o:title=""/>
          </v:shape>
          <o:OLEObject Type="Embed" ProgID="Equation.DSMT4" ShapeID="_x0000_i1145" DrawAspect="Content" ObjectID="_1804325018" r:id="rId230"/>
        </w:object>
      </w:r>
      <w:r w:rsidRPr="005918D3">
        <w:rPr>
          <w:rFonts w:ascii="Times New Roman" w:hAnsi="Times New Roman" w:cs="Times New Roman"/>
        </w:rPr>
        <w:t>.</w:t>
      </w:r>
    </w:p>
    <w:p w14:paraId="5B19A55E" w14:textId="77777777" w:rsidR="00F617EC" w:rsidRPr="005918D3" w:rsidRDefault="00233C14" w:rsidP="005918D3">
      <w:pPr>
        <w:tabs>
          <w:tab w:val="left" w:pos="283"/>
          <w:tab w:val="left" w:pos="2835"/>
          <w:tab w:val="left" w:pos="5386"/>
          <w:tab w:val="left" w:pos="7937"/>
        </w:tabs>
        <w:spacing w:after="0" w:line="240" w:lineRule="auto"/>
        <w:ind w:firstLine="283"/>
        <w:jc w:val="both"/>
        <w:rPr>
          <w:rFonts w:ascii="Times New Roman" w:hAnsi="Times New Roman" w:cs="Times New Roman"/>
          <w:b/>
        </w:rPr>
      </w:pPr>
      <w:r w:rsidRPr="005918D3">
        <w:rPr>
          <w:rFonts w:ascii="Times New Roman" w:hAnsi="Times New Roman" w:cs="Times New Roman"/>
          <w:b/>
        </w:rPr>
        <w:t>c)</w:t>
      </w:r>
      <w:r w:rsidRPr="005918D3">
        <w:rPr>
          <w:rFonts w:ascii="Times New Roman" w:hAnsi="Times New Roman" w:cs="Times New Roman"/>
        </w:rPr>
        <w:t xml:space="preserve"> PTTS của đường thẳng có dạng </w:t>
      </w:r>
      <w:r w:rsidRPr="005918D3">
        <w:rPr>
          <w:rFonts w:ascii="Times New Roman" w:hAnsi="Times New Roman" w:cs="Times New Roman"/>
          <w:position w:val="-30"/>
        </w:rPr>
        <w:object w:dxaOrig="1560" w:dyaOrig="720" w14:anchorId="439760E5">
          <v:shape id="_x0000_i1146" type="#_x0000_t75" style="width:78.9pt;height:36.3pt" o:ole="">
            <v:imagedata r:id="rId231" o:title=""/>
          </v:shape>
          <o:OLEObject Type="Embed" ProgID="Equation.DSMT4" ShapeID="_x0000_i1146" DrawAspect="Content" ObjectID="_1804325019" r:id="rId232"/>
        </w:object>
      </w:r>
      <w:r w:rsidRPr="005918D3">
        <w:rPr>
          <w:rFonts w:ascii="Times New Roman" w:hAnsi="Times New Roman" w:cs="Times New Roman"/>
        </w:rPr>
        <w:t>.</w:t>
      </w:r>
    </w:p>
    <w:p w14:paraId="0B39CC0B" w14:textId="72EF22DE" w:rsidR="00233C14" w:rsidRPr="005918D3" w:rsidRDefault="00233C14" w:rsidP="005918D3">
      <w:pPr>
        <w:tabs>
          <w:tab w:val="left" w:pos="283"/>
          <w:tab w:val="left" w:pos="2835"/>
          <w:tab w:val="left" w:pos="5386"/>
          <w:tab w:val="left" w:pos="7937"/>
        </w:tabs>
        <w:spacing w:after="0" w:line="240" w:lineRule="auto"/>
        <w:ind w:firstLine="283"/>
        <w:jc w:val="both"/>
        <w:rPr>
          <w:rFonts w:ascii="Times New Roman" w:hAnsi="Times New Roman" w:cs="Times New Roman"/>
        </w:rPr>
      </w:pPr>
      <w:r w:rsidRPr="005918D3">
        <w:rPr>
          <w:rFonts w:ascii="Times New Roman" w:hAnsi="Times New Roman" w:cs="Times New Roman"/>
          <w:b/>
        </w:rPr>
        <w:t>d)</w:t>
      </w:r>
      <w:r w:rsidRPr="005918D3">
        <w:rPr>
          <w:rFonts w:ascii="Times New Roman" w:hAnsi="Times New Roman" w:cs="Times New Roman"/>
        </w:rPr>
        <w:t xml:space="preserve"> Điểm </w:t>
      </w:r>
      <w:r w:rsidRPr="005918D3">
        <w:rPr>
          <w:rFonts w:ascii="Times New Roman" w:hAnsi="Times New Roman" w:cs="Times New Roman"/>
          <w:position w:val="-10"/>
        </w:rPr>
        <w:object w:dxaOrig="1060" w:dyaOrig="320" w14:anchorId="216D0809">
          <v:shape id="_x0000_i1147" type="#_x0000_t75" style="width:52.5pt;height:16.5pt" o:ole="">
            <v:imagedata r:id="rId233" o:title=""/>
          </v:shape>
          <o:OLEObject Type="Embed" ProgID="Equation.DSMT4" ShapeID="_x0000_i1147" DrawAspect="Content" ObjectID="_1804325020" r:id="rId234"/>
        </w:object>
      </w:r>
      <w:r w:rsidRPr="005918D3">
        <w:rPr>
          <w:rFonts w:ascii="Times New Roman" w:hAnsi="Times New Roman" w:cs="Times New Roman"/>
        </w:rPr>
        <w:t xml:space="preserve"> thuộc đường thẳng </w:t>
      </w:r>
      <w:r w:rsidRPr="005918D3">
        <w:rPr>
          <w:rFonts w:ascii="Times New Roman" w:hAnsi="Times New Roman" w:cs="Times New Roman"/>
          <w:position w:val="-6"/>
        </w:rPr>
        <w:object w:dxaOrig="220" w:dyaOrig="279" w14:anchorId="6EDA08C0">
          <v:shape id="_x0000_i1148" type="#_x0000_t75" style="width:11.4pt;height:14.4pt" o:ole="">
            <v:imagedata r:id="rId235" o:title=""/>
          </v:shape>
          <o:OLEObject Type="Embed" ProgID="Equation.DSMT4" ShapeID="_x0000_i1148" DrawAspect="Content" ObjectID="_1804325021" r:id="rId236"/>
        </w:object>
      </w:r>
      <w:r w:rsidRPr="005918D3">
        <w:rPr>
          <w:rFonts w:ascii="Times New Roman" w:hAnsi="Times New Roman" w:cs="Times New Roman"/>
        </w:rPr>
        <w:t>.</w:t>
      </w:r>
    </w:p>
    <w:p w14:paraId="5B53B38D" w14:textId="759AEEEB" w:rsidR="00F617EC" w:rsidRPr="005918D3" w:rsidRDefault="00233C14" w:rsidP="005918D3">
      <w:pPr>
        <w:pStyle w:val="ListParagraph"/>
        <w:numPr>
          <w:ilvl w:val="0"/>
          <w:numId w:val="15"/>
        </w:numPr>
        <w:spacing w:after="0" w:line="276" w:lineRule="auto"/>
        <w:rPr>
          <w:rFonts w:ascii="Times New Roman" w:hAnsi="Times New Roman" w:cs="Times New Roman"/>
          <w:b/>
          <w:color w:val="000000"/>
        </w:rPr>
      </w:pPr>
      <w:r w:rsidRPr="005918D3">
        <w:rPr>
          <w:rFonts w:ascii="Times New Roman" w:hAnsi="Times New Roman" w:cs="Times New Roman"/>
          <w:color w:val="000000"/>
        </w:rPr>
        <w:t xml:space="preserve">Một hộp có </w:t>
      </w:r>
      <w:r w:rsidRPr="005918D3">
        <w:rPr>
          <w:rFonts w:ascii="Times New Roman" w:hAnsi="Times New Roman" w:cs="Times New Roman"/>
          <w:position w:val="-4"/>
        </w:rPr>
        <w:object w:dxaOrig="320" w:dyaOrig="260" w14:anchorId="08A458E8">
          <v:shape id="_x0000_i1149" type="#_x0000_t75" style="width:16.5pt;height:13.5pt" o:ole="">
            <v:imagedata r:id="rId237" o:title=""/>
          </v:shape>
          <o:OLEObject Type="Embed" ProgID="Equation.DSMT4" ShapeID="_x0000_i1149" DrawAspect="Content" ObjectID="_1804325022" r:id="rId238"/>
        </w:object>
      </w:r>
      <w:r w:rsidRPr="005918D3">
        <w:rPr>
          <w:rFonts w:ascii="Times New Roman" w:hAnsi="Times New Roman" w:cs="Times New Roman"/>
          <w:color w:val="000000"/>
        </w:rPr>
        <w:t xml:space="preserve"> viên bi màu xanh và </w:t>
      </w:r>
      <w:r w:rsidRPr="005918D3">
        <w:rPr>
          <w:rFonts w:ascii="Times New Roman" w:hAnsi="Times New Roman" w:cs="Times New Roman"/>
          <w:position w:val="-6"/>
        </w:rPr>
        <w:object w:dxaOrig="320" w:dyaOrig="279" w14:anchorId="23F36498">
          <v:shape id="_x0000_i1150" type="#_x0000_t75" style="width:16.5pt;height:14.4pt" o:ole="">
            <v:imagedata r:id="rId239" o:title=""/>
          </v:shape>
          <o:OLEObject Type="Embed" ProgID="Equation.DSMT4" ShapeID="_x0000_i1150" DrawAspect="Content" ObjectID="_1804325023" r:id="rId240"/>
        </w:object>
      </w:r>
      <w:r w:rsidRPr="005918D3">
        <w:rPr>
          <w:rFonts w:ascii="Times New Roman" w:hAnsi="Times New Roman" w:cs="Times New Roman"/>
          <w:color w:val="000000"/>
        </w:rPr>
        <w:t xml:space="preserve"> viên bi màu đen, các viên bi là khác nhau. Xét tính đúng sai của các khẳng định sau:</w:t>
      </w:r>
    </w:p>
    <w:p w14:paraId="1250A5E8" w14:textId="77777777" w:rsidR="00F617EC" w:rsidRPr="005918D3" w:rsidRDefault="00233C14" w:rsidP="005918D3">
      <w:pPr>
        <w:tabs>
          <w:tab w:val="left" w:pos="283"/>
          <w:tab w:val="left" w:pos="2835"/>
          <w:tab w:val="left" w:pos="5386"/>
          <w:tab w:val="left" w:pos="7937"/>
        </w:tabs>
        <w:spacing w:after="0" w:line="240" w:lineRule="auto"/>
        <w:ind w:firstLine="283"/>
        <w:jc w:val="both"/>
        <w:rPr>
          <w:rFonts w:ascii="Times New Roman" w:hAnsi="Times New Roman" w:cs="Times New Roman"/>
          <w:b/>
        </w:rPr>
      </w:pPr>
      <w:r w:rsidRPr="005918D3">
        <w:rPr>
          <w:rFonts w:ascii="Times New Roman" w:hAnsi="Times New Roman" w:cs="Times New Roman"/>
          <w:b/>
        </w:rPr>
        <w:t>a)</w:t>
      </w:r>
      <w:r w:rsidRPr="005918D3">
        <w:rPr>
          <w:rFonts w:ascii="Times New Roman" w:hAnsi="Times New Roman" w:cs="Times New Roman"/>
        </w:rPr>
        <w:t xml:space="preserve"> Số cách chọn </w:t>
      </w:r>
      <w:r w:rsidRPr="005918D3">
        <w:rPr>
          <w:rFonts w:ascii="Times New Roman" w:hAnsi="Times New Roman" w:cs="Times New Roman"/>
          <w:position w:val="-6"/>
        </w:rPr>
        <w:object w:dxaOrig="200" w:dyaOrig="279" w14:anchorId="4B66EA6B">
          <v:shape id="_x0000_i1151" type="#_x0000_t75" style="width:10.5pt;height:14.4pt" o:ole="">
            <v:imagedata r:id="rId241" o:title=""/>
          </v:shape>
          <o:OLEObject Type="Embed" ProgID="Equation.DSMT4" ShapeID="_x0000_i1151" DrawAspect="Content" ObjectID="_1804325024" r:id="rId242"/>
        </w:object>
      </w:r>
      <w:r w:rsidRPr="005918D3">
        <w:rPr>
          <w:rFonts w:ascii="Times New Roman" w:hAnsi="Times New Roman" w:cs="Times New Roman"/>
        </w:rPr>
        <w:t xml:space="preserve"> viên bi trong hộp có cả viên bi màu xanh và viên bi màu đen là </w:t>
      </w:r>
      <w:r w:rsidRPr="005918D3">
        <w:rPr>
          <w:rFonts w:ascii="Times New Roman" w:hAnsi="Times New Roman" w:cs="Times New Roman"/>
          <w:position w:val="-12"/>
        </w:rPr>
        <w:object w:dxaOrig="1440" w:dyaOrig="380" w14:anchorId="463BE47C">
          <v:shape id="_x0000_i1152" type="#_x0000_t75" style="width:1in;height:19.2pt" o:ole="">
            <v:imagedata r:id="rId243" o:title=""/>
          </v:shape>
          <o:OLEObject Type="Embed" ProgID="Equation.DSMT4" ShapeID="_x0000_i1152" DrawAspect="Content" ObjectID="_1804325025" r:id="rId244"/>
        </w:object>
      </w:r>
      <w:r w:rsidRPr="005918D3">
        <w:rPr>
          <w:rFonts w:ascii="Times New Roman" w:hAnsi="Times New Roman" w:cs="Times New Roman"/>
        </w:rPr>
        <w:t>.</w:t>
      </w:r>
    </w:p>
    <w:p w14:paraId="0BFB5A40" w14:textId="77777777" w:rsidR="00F617EC" w:rsidRPr="005918D3" w:rsidRDefault="00233C14" w:rsidP="005918D3">
      <w:pPr>
        <w:tabs>
          <w:tab w:val="left" w:pos="283"/>
          <w:tab w:val="left" w:pos="2835"/>
          <w:tab w:val="left" w:pos="5386"/>
          <w:tab w:val="left" w:pos="7937"/>
        </w:tabs>
        <w:spacing w:after="0" w:line="240" w:lineRule="auto"/>
        <w:ind w:firstLine="283"/>
        <w:jc w:val="both"/>
        <w:rPr>
          <w:rFonts w:ascii="Times New Roman" w:hAnsi="Times New Roman" w:cs="Times New Roman"/>
          <w:b/>
        </w:rPr>
      </w:pPr>
      <w:r w:rsidRPr="005918D3">
        <w:rPr>
          <w:rFonts w:ascii="Times New Roman" w:hAnsi="Times New Roman" w:cs="Times New Roman"/>
          <w:b/>
        </w:rPr>
        <w:t>b)</w:t>
      </w:r>
      <w:r w:rsidRPr="005918D3">
        <w:rPr>
          <w:rFonts w:ascii="Times New Roman" w:hAnsi="Times New Roman" w:cs="Times New Roman"/>
        </w:rPr>
        <w:t xml:space="preserve"> Số cách chọn </w:t>
      </w:r>
      <w:r w:rsidRPr="005918D3">
        <w:rPr>
          <w:rFonts w:ascii="Times New Roman" w:hAnsi="Times New Roman" w:cs="Times New Roman"/>
          <w:position w:val="-4"/>
        </w:rPr>
        <w:object w:dxaOrig="200" w:dyaOrig="260" w14:anchorId="02B94C2E">
          <v:shape id="_x0000_i1153" type="#_x0000_t75" style="width:10.5pt;height:13.5pt" o:ole="">
            <v:imagedata r:id="rId245" o:title=""/>
          </v:shape>
          <o:OLEObject Type="Embed" ProgID="Equation.DSMT4" ShapeID="_x0000_i1153" DrawAspect="Content" ObjectID="_1804325026" r:id="rId246"/>
        </w:object>
      </w:r>
      <w:r w:rsidRPr="005918D3">
        <w:rPr>
          <w:rFonts w:ascii="Times New Roman" w:hAnsi="Times New Roman" w:cs="Times New Roman"/>
        </w:rPr>
        <w:t xml:space="preserve"> viên bi trong hộp có ít nhất </w:t>
      </w:r>
      <w:r w:rsidRPr="005918D3">
        <w:rPr>
          <w:rFonts w:ascii="Times New Roman" w:hAnsi="Times New Roman" w:cs="Times New Roman"/>
          <w:position w:val="-4"/>
        </w:rPr>
        <w:object w:dxaOrig="160" w:dyaOrig="260" w14:anchorId="19AC401A">
          <v:shape id="_x0000_i1154" type="#_x0000_t75" style="width:8.1pt;height:13.5pt" o:ole="">
            <v:imagedata r:id="rId247" o:title=""/>
          </v:shape>
          <o:OLEObject Type="Embed" ProgID="Equation.DSMT4" ShapeID="_x0000_i1154" DrawAspect="Content" ObjectID="_1804325027" r:id="rId248"/>
        </w:object>
      </w:r>
      <w:r w:rsidRPr="005918D3">
        <w:rPr>
          <w:rFonts w:ascii="Times New Roman" w:hAnsi="Times New Roman" w:cs="Times New Roman"/>
        </w:rPr>
        <w:t xml:space="preserve"> viên bi màu xanh là: </w:t>
      </w:r>
      <w:r w:rsidRPr="005918D3">
        <w:rPr>
          <w:rFonts w:ascii="Times New Roman" w:hAnsi="Times New Roman" w:cs="Times New Roman"/>
          <w:position w:val="-12"/>
        </w:rPr>
        <w:object w:dxaOrig="900" w:dyaOrig="380" w14:anchorId="0023F28E">
          <v:shape id="_x0000_i1155" type="#_x0000_t75" style="width:45.3pt;height:19.2pt" o:ole="">
            <v:imagedata r:id="rId249" o:title=""/>
          </v:shape>
          <o:OLEObject Type="Embed" ProgID="Equation.DSMT4" ShapeID="_x0000_i1155" DrawAspect="Content" ObjectID="_1804325028" r:id="rId250"/>
        </w:object>
      </w:r>
      <w:r w:rsidRPr="005918D3">
        <w:rPr>
          <w:rFonts w:ascii="Times New Roman" w:hAnsi="Times New Roman" w:cs="Times New Roman"/>
        </w:rPr>
        <w:t>.</w:t>
      </w:r>
    </w:p>
    <w:p w14:paraId="5F4BB149" w14:textId="77777777" w:rsidR="00F617EC" w:rsidRPr="005918D3" w:rsidRDefault="00233C14" w:rsidP="005918D3">
      <w:pPr>
        <w:tabs>
          <w:tab w:val="left" w:pos="283"/>
          <w:tab w:val="left" w:pos="2835"/>
          <w:tab w:val="left" w:pos="5386"/>
          <w:tab w:val="left" w:pos="7937"/>
        </w:tabs>
        <w:spacing w:after="0" w:line="240" w:lineRule="auto"/>
        <w:ind w:firstLine="283"/>
        <w:jc w:val="both"/>
        <w:rPr>
          <w:rFonts w:ascii="Times New Roman" w:hAnsi="Times New Roman" w:cs="Times New Roman"/>
          <w:b/>
        </w:rPr>
      </w:pPr>
      <w:r w:rsidRPr="005918D3">
        <w:rPr>
          <w:rFonts w:ascii="Times New Roman" w:hAnsi="Times New Roman" w:cs="Times New Roman"/>
          <w:b/>
        </w:rPr>
        <w:t>c)</w:t>
      </w:r>
      <w:r w:rsidRPr="005918D3">
        <w:rPr>
          <w:rFonts w:ascii="Times New Roman" w:hAnsi="Times New Roman" w:cs="Times New Roman"/>
        </w:rPr>
        <w:t xml:space="preserve"> Số cách chọn </w:t>
      </w:r>
      <w:r w:rsidRPr="005918D3">
        <w:rPr>
          <w:rFonts w:ascii="Times New Roman" w:hAnsi="Times New Roman" w:cs="Times New Roman"/>
          <w:position w:val="-6"/>
        </w:rPr>
        <w:object w:dxaOrig="180" w:dyaOrig="260" w14:anchorId="7E1CD22D">
          <v:shape id="_x0000_i1156" type="#_x0000_t75" style="width:9pt;height:13.5pt" o:ole="">
            <v:imagedata r:id="rId251" o:title=""/>
          </v:shape>
          <o:OLEObject Type="Embed" ProgID="Equation.DSMT4" ShapeID="_x0000_i1156" DrawAspect="Content" ObjectID="_1804325029" r:id="rId252"/>
        </w:object>
      </w:r>
      <w:r w:rsidRPr="005918D3">
        <w:rPr>
          <w:rFonts w:ascii="Times New Roman" w:hAnsi="Times New Roman" w:cs="Times New Roman"/>
        </w:rPr>
        <w:t xml:space="preserve"> viên bi trong hộp có ít nhất </w:t>
      </w:r>
      <w:r w:rsidRPr="005918D3">
        <w:rPr>
          <w:rFonts w:ascii="Times New Roman" w:hAnsi="Times New Roman" w:cs="Times New Roman"/>
          <w:position w:val="-4"/>
        </w:rPr>
        <w:object w:dxaOrig="160" w:dyaOrig="260" w14:anchorId="32B80914">
          <v:shape id="_x0000_i1157" type="#_x0000_t75" style="width:8.1pt;height:13.5pt" o:ole="">
            <v:imagedata r:id="rId247" o:title=""/>
          </v:shape>
          <o:OLEObject Type="Embed" ProgID="Equation.DSMT4" ShapeID="_x0000_i1157" DrawAspect="Content" ObjectID="_1804325030" r:id="rId253"/>
        </w:object>
      </w:r>
      <w:r w:rsidRPr="005918D3">
        <w:rPr>
          <w:rFonts w:ascii="Times New Roman" w:hAnsi="Times New Roman" w:cs="Times New Roman"/>
        </w:rPr>
        <w:t xml:space="preserve"> viên bi màu đen là: </w:t>
      </w:r>
      <w:r w:rsidRPr="005918D3">
        <w:rPr>
          <w:rFonts w:ascii="Times New Roman" w:hAnsi="Times New Roman" w:cs="Times New Roman"/>
          <w:position w:val="-12"/>
        </w:rPr>
        <w:object w:dxaOrig="920" w:dyaOrig="380" w14:anchorId="59410860">
          <v:shape id="_x0000_i1158" type="#_x0000_t75" style="width:46.2pt;height:19.2pt" o:ole="">
            <v:imagedata r:id="rId254" o:title=""/>
          </v:shape>
          <o:OLEObject Type="Embed" ProgID="Equation.DSMT4" ShapeID="_x0000_i1158" DrawAspect="Content" ObjectID="_1804325031" r:id="rId255"/>
        </w:object>
      </w:r>
      <w:r w:rsidRPr="005918D3">
        <w:rPr>
          <w:rFonts w:ascii="Times New Roman" w:hAnsi="Times New Roman" w:cs="Times New Roman"/>
        </w:rPr>
        <w:t>.</w:t>
      </w:r>
    </w:p>
    <w:p w14:paraId="2B693E49" w14:textId="44C1F11D" w:rsidR="00233C14" w:rsidRPr="005918D3" w:rsidRDefault="00233C14" w:rsidP="005918D3">
      <w:pPr>
        <w:tabs>
          <w:tab w:val="left" w:pos="283"/>
          <w:tab w:val="left" w:pos="2835"/>
          <w:tab w:val="left" w:pos="5386"/>
          <w:tab w:val="left" w:pos="7937"/>
        </w:tabs>
        <w:spacing w:after="0" w:line="240" w:lineRule="auto"/>
        <w:ind w:firstLine="283"/>
        <w:jc w:val="both"/>
        <w:rPr>
          <w:rFonts w:ascii="Times New Roman" w:hAnsi="Times New Roman" w:cs="Times New Roman"/>
        </w:rPr>
      </w:pPr>
      <w:r w:rsidRPr="005918D3">
        <w:rPr>
          <w:rFonts w:ascii="Times New Roman" w:hAnsi="Times New Roman" w:cs="Times New Roman"/>
          <w:b/>
        </w:rPr>
        <w:t>d)</w:t>
      </w:r>
      <w:r w:rsidRPr="005918D3">
        <w:rPr>
          <w:rFonts w:ascii="Times New Roman" w:hAnsi="Times New Roman" w:cs="Times New Roman"/>
        </w:rPr>
        <w:t xml:space="preserve"> Số cách chọn </w:t>
      </w:r>
      <w:r w:rsidRPr="005918D3">
        <w:rPr>
          <w:rFonts w:ascii="Times New Roman" w:hAnsi="Times New Roman" w:cs="Times New Roman"/>
          <w:position w:val="-6"/>
        </w:rPr>
        <w:object w:dxaOrig="180" w:dyaOrig="279" w14:anchorId="2EEB28FC">
          <v:shape id="_x0000_i1159" type="#_x0000_t75" style="width:9pt;height:14.4pt" o:ole="">
            <v:imagedata r:id="rId256" o:title=""/>
          </v:shape>
          <o:OLEObject Type="Embed" ProgID="Equation.DSMT4" ShapeID="_x0000_i1159" DrawAspect="Content" ObjectID="_1804325032" r:id="rId257"/>
        </w:object>
      </w:r>
      <w:r w:rsidRPr="005918D3">
        <w:rPr>
          <w:rFonts w:ascii="Times New Roman" w:hAnsi="Times New Roman" w:cs="Times New Roman"/>
        </w:rPr>
        <w:t xml:space="preserve"> viên bi trong hộp là </w:t>
      </w:r>
      <w:r w:rsidRPr="005918D3">
        <w:rPr>
          <w:rFonts w:ascii="Times New Roman" w:hAnsi="Times New Roman" w:cs="Times New Roman"/>
          <w:position w:val="-6"/>
        </w:rPr>
        <w:object w:dxaOrig="1120" w:dyaOrig="279" w14:anchorId="0E902AC9">
          <v:shape id="_x0000_i1160" type="#_x0000_t75" style="width:55.5pt;height:14.4pt" o:ole="">
            <v:imagedata r:id="rId258" o:title=""/>
          </v:shape>
          <o:OLEObject Type="Embed" ProgID="Equation.DSMT4" ShapeID="_x0000_i1160" DrawAspect="Content" ObjectID="_1804325033" r:id="rId259"/>
        </w:object>
      </w:r>
      <w:r w:rsidRPr="005918D3">
        <w:rPr>
          <w:rFonts w:ascii="Times New Roman" w:hAnsi="Times New Roman" w:cs="Times New Roman"/>
        </w:rPr>
        <w:t>.</w:t>
      </w:r>
    </w:p>
    <w:p w14:paraId="6A2610BC" w14:textId="1C6A2819" w:rsidR="00233C14" w:rsidRPr="005918D3" w:rsidRDefault="00233C14" w:rsidP="005918D3">
      <w:pPr>
        <w:tabs>
          <w:tab w:val="left" w:pos="283"/>
          <w:tab w:val="left" w:pos="2835"/>
          <w:tab w:val="left" w:pos="5386"/>
          <w:tab w:val="left" w:pos="7937"/>
        </w:tabs>
        <w:spacing w:after="0" w:line="240" w:lineRule="auto"/>
        <w:ind w:firstLine="283"/>
        <w:jc w:val="both"/>
        <w:rPr>
          <w:rFonts w:ascii="Times New Roman" w:hAnsi="Times New Roman" w:cs="Times New Roman"/>
          <w:i/>
          <w:iCs/>
          <w:color w:val="000000"/>
        </w:rPr>
      </w:pPr>
      <w:r w:rsidRPr="005918D3">
        <w:rPr>
          <w:rFonts w:ascii="Times New Roman" w:hAnsi="Times New Roman" w:cs="Times New Roman"/>
          <w:b/>
          <w:color w:val="000000"/>
        </w:rPr>
        <w:t xml:space="preserve">PHẦN III. Câu trắc nghiệm trả lời ngắn. </w:t>
      </w:r>
      <w:r w:rsidR="00F617EC" w:rsidRPr="005918D3">
        <w:rPr>
          <w:rFonts w:ascii="Times New Roman" w:hAnsi="Times New Roman" w:cs="Times New Roman"/>
          <w:b/>
          <w:i/>
          <w:iCs/>
          <w:color w:val="000000"/>
        </w:rPr>
        <w:t>(</w:t>
      </w:r>
      <w:r w:rsidRPr="005918D3">
        <w:rPr>
          <w:rFonts w:ascii="Times New Roman" w:hAnsi="Times New Roman" w:cs="Times New Roman"/>
          <w:b/>
          <w:i/>
          <w:iCs/>
          <w:color w:val="000000"/>
        </w:rPr>
        <w:t>2 điểm</w:t>
      </w:r>
      <w:r w:rsidR="00F617EC" w:rsidRPr="005918D3">
        <w:rPr>
          <w:rFonts w:ascii="Times New Roman" w:hAnsi="Times New Roman" w:cs="Times New Roman"/>
          <w:b/>
          <w:i/>
          <w:iCs/>
          <w:color w:val="000000"/>
        </w:rPr>
        <w:t>)</w:t>
      </w:r>
    </w:p>
    <w:p w14:paraId="515CDD2E" w14:textId="40640153" w:rsidR="00233C14" w:rsidRPr="005918D3" w:rsidRDefault="00233C14" w:rsidP="005918D3">
      <w:pPr>
        <w:pStyle w:val="ListParagraph"/>
        <w:numPr>
          <w:ilvl w:val="0"/>
          <w:numId w:val="16"/>
        </w:numPr>
        <w:spacing w:after="0" w:line="276" w:lineRule="auto"/>
        <w:rPr>
          <w:rFonts w:ascii="Times New Roman" w:hAnsi="Times New Roman" w:cs="Times New Roman"/>
          <w:color w:val="000000"/>
        </w:rPr>
      </w:pPr>
      <w:r w:rsidRPr="005918D3">
        <w:rPr>
          <w:rFonts w:ascii="Times New Roman" w:hAnsi="Times New Roman" w:cs="Times New Roman"/>
          <w:color w:val="000000"/>
        </w:rPr>
        <w:t xml:space="preserve">Trong mặt phẳng tọa độ </w:t>
      </w:r>
      <w:r w:rsidRPr="005918D3">
        <w:rPr>
          <w:rFonts w:ascii="Times New Roman" w:hAnsi="Times New Roman" w:cs="Times New Roman"/>
          <w:position w:val="-10"/>
        </w:rPr>
        <w:object w:dxaOrig="460" w:dyaOrig="320" w14:anchorId="59E74280">
          <v:shape id="_x0000_i1161" type="#_x0000_t75" style="width:23.4pt;height:16.5pt" o:ole="">
            <v:imagedata r:id="rId260" o:title=""/>
          </v:shape>
          <o:OLEObject Type="Embed" ProgID="Equation.DSMT4" ShapeID="_x0000_i1161" DrawAspect="Content" ObjectID="_1804325034" r:id="rId261"/>
        </w:object>
      </w:r>
      <w:r w:rsidRPr="005918D3">
        <w:rPr>
          <w:rFonts w:ascii="Times New Roman" w:hAnsi="Times New Roman" w:cs="Times New Roman"/>
          <w:color w:val="000000"/>
        </w:rPr>
        <w:t xml:space="preserve">, cho ba điểm </w:t>
      </w:r>
      <w:r w:rsidRPr="005918D3">
        <w:rPr>
          <w:rFonts w:ascii="Times New Roman" w:hAnsi="Times New Roman" w:cs="Times New Roman"/>
          <w:position w:val="-10"/>
        </w:rPr>
        <w:object w:dxaOrig="2780" w:dyaOrig="320" w14:anchorId="17EF1BD1">
          <v:shape id="_x0000_i1162" type="#_x0000_t75" style="width:138.6pt;height:16.5pt" o:ole="">
            <v:imagedata r:id="rId262" o:title=""/>
          </v:shape>
          <o:OLEObject Type="Embed" ProgID="Equation.DSMT4" ShapeID="_x0000_i1162" DrawAspect="Content" ObjectID="_1804325035" r:id="rId263"/>
        </w:object>
      </w:r>
      <w:r w:rsidRPr="005918D3">
        <w:rPr>
          <w:rFonts w:ascii="Times New Roman" w:hAnsi="Times New Roman" w:cs="Times New Roman"/>
          <w:color w:val="000000"/>
        </w:rPr>
        <w:t xml:space="preserve">. Điểm </w:t>
      </w:r>
      <w:r w:rsidRPr="005918D3">
        <w:rPr>
          <w:rFonts w:ascii="Times New Roman" w:hAnsi="Times New Roman" w:cs="Times New Roman"/>
          <w:position w:val="-10"/>
        </w:rPr>
        <w:object w:dxaOrig="740" w:dyaOrig="320" w14:anchorId="4B0AE94E">
          <v:shape id="_x0000_i1163" type="#_x0000_t75" style="width:37.2pt;height:16.5pt" o:ole="">
            <v:imagedata r:id="rId264" o:title=""/>
          </v:shape>
          <o:OLEObject Type="Embed" ProgID="Equation.DSMT4" ShapeID="_x0000_i1163" DrawAspect="Content" ObjectID="_1804325036" r:id="rId265"/>
        </w:object>
      </w:r>
      <w:r w:rsidRPr="005918D3">
        <w:rPr>
          <w:rFonts w:ascii="Times New Roman" w:hAnsi="Times New Roman" w:cs="Times New Roman"/>
          <w:color w:val="000000"/>
        </w:rPr>
        <w:t xml:space="preserve"> thuộc đoạn </w:t>
      </w:r>
      <w:r w:rsidRPr="005918D3">
        <w:rPr>
          <w:rFonts w:ascii="Times New Roman" w:hAnsi="Times New Roman" w:cs="Times New Roman"/>
          <w:position w:val="-4"/>
        </w:rPr>
        <w:object w:dxaOrig="420" w:dyaOrig="240" w14:anchorId="7CA54101">
          <v:shape id="_x0000_i1164" type="#_x0000_t75" style="width:21pt;height:12pt" o:ole="">
            <v:imagedata r:id="rId266" o:title=""/>
          </v:shape>
          <o:OLEObject Type="Embed" ProgID="Equation.DSMT4" ShapeID="_x0000_i1164" DrawAspect="Content" ObjectID="_1804325037" r:id="rId267"/>
        </w:object>
      </w:r>
      <w:r w:rsidRPr="005918D3">
        <w:rPr>
          <w:rFonts w:ascii="Times New Roman" w:hAnsi="Times New Roman" w:cs="Times New Roman"/>
          <w:color w:val="000000"/>
        </w:rPr>
        <w:t xml:space="preserve"> thỏa mãn </w:t>
      </w:r>
      <w:r w:rsidRPr="005918D3">
        <w:rPr>
          <w:rFonts w:ascii="Times New Roman" w:hAnsi="Times New Roman" w:cs="Times New Roman"/>
          <w:position w:val="-4"/>
        </w:rPr>
        <w:object w:dxaOrig="1080" w:dyaOrig="260" w14:anchorId="6ABBC43D">
          <v:shape id="_x0000_i1165" type="#_x0000_t75" style="width:54pt;height:13.5pt" o:ole="">
            <v:imagedata r:id="rId268" o:title=""/>
          </v:shape>
          <o:OLEObject Type="Embed" ProgID="Equation.DSMT4" ShapeID="_x0000_i1165" DrawAspect="Content" ObjectID="_1804325038" r:id="rId269"/>
        </w:object>
      </w:r>
      <w:r w:rsidRPr="005918D3">
        <w:rPr>
          <w:rFonts w:ascii="Times New Roman" w:hAnsi="Times New Roman" w:cs="Times New Roman"/>
          <w:color w:val="000000"/>
        </w:rPr>
        <w:t xml:space="preserve">. Tính </w:t>
      </w:r>
      <w:r w:rsidRPr="005918D3">
        <w:rPr>
          <w:rFonts w:ascii="Times New Roman" w:hAnsi="Times New Roman" w:cs="Times New Roman"/>
          <w:position w:val="-6"/>
        </w:rPr>
        <w:object w:dxaOrig="540" w:dyaOrig="279" w14:anchorId="4064422F">
          <v:shape id="_x0000_i1166" type="#_x0000_t75" style="width:26.7pt;height:14.4pt" o:ole="">
            <v:imagedata r:id="rId270" o:title=""/>
          </v:shape>
          <o:OLEObject Type="Embed" ProgID="Equation.DSMT4" ShapeID="_x0000_i1166" DrawAspect="Content" ObjectID="_1804325039" r:id="rId271"/>
        </w:object>
      </w:r>
      <w:r w:rsidRPr="005918D3">
        <w:rPr>
          <w:rFonts w:ascii="Times New Roman" w:hAnsi="Times New Roman" w:cs="Times New Roman"/>
          <w:color w:val="000000"/>
        </w:rPr>
        <w:t xml:space="preserve"> (kết quả làm tròn đến hàng phần mười).</w:t>
      </w:r>
    </w:p>
    <w:p w14:paraId="6F87C149" w14:textId="08B21B17" w:rsidR="00233C14" w:rsidRPr="005918D3" w:rsidRDefault="00233C14" w:rsidP="005918D3">
      <w:pPr>
        <w:pStyle w:val="ListParagraph"/>
        <w:numPr>
          <w:ilvl w:val="0"/>
          <w:numId w:val="16"/>
        </w:numPr>
        <w:spacing w:after="0" w:line="276" w:lineRule="auto"/>
        <w:rPr>
          <w:rFonts w:ascii="Times New Roman" w:hAnsi="Times New Roman" w:cs="Times New Roman"/>
          <w:color w:val="000000"/>
        </w:rPr>
      </w:pPr>
      <w:r w:rsidRPr="005918D3">
        <w:rPr>
          <w:rFonts w:ascii="Times New Roman" w:hAnsi="Times New Roman" w:cs="Times New Roman"/>
          <w:color w:val="000000"/>
        </w:rPr>
        <w:t xml:space="preserve">Có </w:t>
      </w:r>
      <w:r w:rsidRPr="005918D3">
        <w:rPr>
          <w:rFonts w:ascii="Times New Roman" w:hAnsi="Times New Roman" w:cs="Times New Roman"/>
          <w:position w:val="-6"/>
        </w:rPr>
        <w:object w:dxaOrig="200" w:dyaOrig="260" w14:anchorId="211EB2CC">
          <v:shape id="_x0000_i1167" type="#_x0000_t75" style="width:10.5pt;height:13.5pt" o:ole="">
            <v:imagedata r:id="rId272" o:title=""/>
          </v:shape>
          <o:OLEObject Type="Embed" ProgID="Equation.DSMT4" ShapeID="_x0000_i1167" DrawAspect="Content" ObjectID="_1804325040" r:id="rId273"/>
        </w:object>
      </w:r>
      <w:r w:rsidRPr="005918D3">
        <w:rPr>
          <w:rFonts w:ascii="Times New Roman" w:hAnsi="Times New Roman" w:cs="Times New Roman"/>
          <w:color w:val="000000"/>
        </w:rPr>
        <w:t xml:space="preserve"> bạn nam và </w:t>
      </w:r>
      <w:r w:rsidRPr="005918D3">
        <w:rPr>
          <w:rFonts w:ascii="Times New Roman" w:hAnsi="Times New Roman" w:cs="Times New Roman"/>
          <w:position w:val="-6"/>
        </w:rPr>
        <w:object w:dxaOrig="200" w:dyaOrig="260" w14:anchorId="31BE0B9C">
          <v:shape id="_x0000_i1168" type="#_x0000_t75" style="width:10.5pt;height:13.5pt" o:ole="">
            <v:imagedata r:id="rId274" o:title=""/>
          </v:shape>
          <o:OLEObject Type="Embed" ProgID="Equation.DSMT4" ShapeID="_x0000_i1168" DrawAspect="Content" ObjectID="_1804325041" r:id="rId275"/>
        </w:object>
      </w:r>
      <w:r w:rsidRPr="005918D3">
        <w:rPr>
          <w:rFonts w:ascii="Times New Roman" w:hAnsi="Times New Roman" w:cs="Times New Roman"/>
          <w:color w:val="000000"/>
        </w:rPr>
        <w:t xml:space="preserve"> bạn nữ trong đó có bạn nam tên Hoàng. Xếp các bạn thành một hàng ngang. Số cách xếp sao cho nam nữ xen kẽ là </w:t>
      </w:r>
      <w:r w:rsidRPr="005918D3">
        <w:rPr>
          <w:rFonts w:ascii="Times New Roman" w:hAnsi="Times New Roman" w:cs="Times New Roman"/>
          <w:position w:val="-6"/>
        </w:rPr>
        <w:object w:dxaOrig="260" w:dyaOrig="220" w14:anchorId="62D02ECB">
          <v:shape id="_x0000_i1169" type="#_x0000_t75" style="width:13.5pt;height:11.4pt" o:ole="">
            <v:imagedata r:id="rId276" o:title=""/>
          </v:shape>
          <o:OLEObject Type="Embed" ProgID="Equation.DSMT4" ShapeID="_x0000_i1169" DrawAspect="Content" ObjectID="_1804325042" r:id="rId277"/>
        </w:object>
      </w:r>
      <w:r w:rsidRPr="005918D3">
        <w:rPr>
          <w:rFonts w:ascii="Times New Roman" w:hAnsi="Times New Roman" w:cs="Times New Roman"/>
          <w:color w:val="000000"/>
        </w:rPr>
        <w:t xml:space="preserve">. Tổng các chữ số của </w:t>
      </w:r>
      <w:r w:rsidRPr="005918D3">
        <w:rPr>
          <w:rFonts w:ascii="Times New Roman" w:hAnsi="Times New Roman" w:cs="Times New Roman"/>
          <w:position w:val="-6"/>
        </w:rPr>
        <w:object w:dxaOrig="260" w:dyaOrig="220" w14:anchorId="67A01AC1">
          <v:shape id="_x0000_i1170" type="#_x0000_t75" style="width:13.5pt;height:11.4pt" o:ole="">
            <v:imagedata r:id="rId276" o:title=""/>
          </v:shape>
          <o:OLEObject Type="Embed" ProgID="Equation.DSMT4" ShapeID="_x0000_i1170" DrawAspect="Content" ObjectID="_1804325043" r:id="rId278"/>
        </w:object>
      </w:r>
      <w:r w:rsidRPr="005918D3">
        <w:rPr>
          <w:rFonts w:ascii="Times New Roman" w:hAnsi="Times New Roman" w:cs="Times New Roman"/>
          <w:color w:val="000000"/>
        </w:rPr>
        <w:t xml:space="preserve"> là </w:t>
      </w:r>
    </w:p>
    <w:p w14:paraId="52CC3A00" w14:textId="022B1074" w:rsidR="00233C14" w:rsidRPr="005918D3" w:rsidRDefault="00233C14" w:rsidP="005918D3">
      <w:pPr>
        <w:pStyle w:val="ListParagraph"/>
        <w:numPr>
          <w:ilvl w:val="0"/>
          <w:numId w:val="16"/>
        </w:numPr>
        <w:spacing w:after="0" w:line="276" w:lineRule="auto"/>
        <w:rPr>
          <w:rFonts w:ascii="Times New Roman" w:hAnsi="Times New Roman" w:cs="Times New Roman"/>
          <w:color w:val="000000"/>
        </w:rPr>
      </w:pPr>
      <w:r w:rsidRPr="005918D3">
        <w:rPr>
          <w:rFonts w:ascii="Times New Roman" w:hAnsi="Times New Roman" w:cs="Times New Roman"/>
          <w:color w:val="000000"/>
        </w:rPr>
        <w:t xml:space="preserve">Một hộp có </w:t>
      </w:r>
      <w:r w:rsidRPr="005918D3">
        <w:rPr>
          <w:rFonts w:ascii="Times New Roman" w:hAnsi="Times New Roman" w:cs="Times New Roman"/>
          <w:position w:val="-6"/>
        </w:rPr>
        <w:object w:dxaOrig="200" w:dyaOrig="279" w14:anchorId="0582BA27">
          <v:shape id="_x0000_i1171" type="#_x0000_t75" style="width:10.5pt;height:14.4pt" o:ole="">
            <v:imagedata r:id="rId279" o:title=""/>
          </v:shape>
          <o:OLEObject Type="Embed" ProgID="Equation.DSMT4" ShapeID="_x0000_i1171" DrawAspect="Content" ObjectID="_1804325044" r:id="rId280"/>
        </w:object>
      </w:r>
      <w:r w:rsidRPr="005918D3">
        <w:rPr>
          <w:rFonts w:ascii="Times New Roman" w:hAnsi="Times New Roman" w:cs="Times New Roman"/>
          <w:color w:val="000000"/>
        </w:rPr>
        <w:t xml:space="preserve"> quả cầu trắng, </w:t>
      </w:r>
      <w:r w:rsidRPr="005918D3">
        <w:rPr>
          <w:rFonts w:ascii="Times New Roman" w:hAnsi="Times New Roman" w:cs="Times New Roman"/>
          <w:position w:val="-6"/>
        </w:rPr>
        <w:object w:dxaOrig="320" w:dyaOrig="279" w14:anchorId="032C1ABA">
          <v:shape id="_x0000_i1172" type="#_x0000_t75" style="width:16.5pt;height:14.4pt" o:ole="">
            <v:imagedata r:id="rId239" o:title=""/>
          </v:shape>
          <o:OLEObject Type="Embed" ProgID="Equation.DSMT4" ShapeID="_x0000_i1172" DrawAspect="Content" ObjectID="_1804325045" r:id="rId281"/>
        </w:object>
      </w:r>
      <w:r w:rsidRPr="005918D3">
        <w:rPr>
          <w:rFonts w:ascii="Times New Roman" w:hAnsi="Times New Roman" w:cs="Times New Roman"/>
          <w:color w:val="000000"/>
        </w:rPr>
        <w:t xml:space="preserve"> quả cầu xanh và </w:t>
      </w:r>
      <w:r w:rsidRPr="005918D3">
        <w:rPr>
          <w:rFonts w:ascii="Times New Roman" w:hAnsi="Times New Roman" w:cs="Times New Roman"/>
          <w:position w:val="-6"/>
        </w:rPr>
        <w:object w:dxaOrig="300" w:dyaOrig="279" w14:anchorId="4E09F9A8">
          <v:shape id="_x0000_i1173" type="#_x0000_t75" style="width:15pt;height:14.4pt" o:ole="">
            <v:imagedata r:id="rId282" o:title=""/>
          </v:shape>
          <o:OLEObject Type="Embed" ProgID="Equation.DSMT4" ShapeID="_x0000_i1173" DrawAspect="Content" ObjectID="_1804325046" r:id="rId283"/>
        </w:object>
      </w:r>
      <w:r w:rsidRPr="005918D3">
        <w:rPr>
          <w:rFonts w:ascii="Times New Roman" w:hAnsi="Times New Roman" w:cs="Times New Roman"/>
          <w:color w:val="000000"/>
        </w:rPr>
        <w:t xml:space="preserve"> quả cầu vàng. Có bao nhiêu cách lấy ra ba quả cầu khác màu.</w:t>
      </w:r>
      <w:r w:rsidR="00F617EC" w:rsidRPr="005918D3">
        <w:rPr>
          <w:rFonts w:ascii="Times New Roman" w:hAnsi="Times New Roman" w:cs="Times New Roman"/>
          <w:color w:val="000000"/>
        </w:rPr>
        <w:t xml:space="preserve"> </w:t>
      </w:r>
    </w:p>
    <w:p w14:paraId="116BBE3B" w14:textId="7694985D" w:rsidR="00771A64" w:rsidRPr="00842892" w:rsidRDefault="00233C14" w:rsidP="00842892">
      <w:pPr>
        <w:pStyle w:val="ListParagraph"/>
        <w:numPr>
          <w:ilvl w:val="0"/>
          <w:numId w:val="16"/>
        </w:numPr>
        <w:spacing w:after="0" w:line="276" w:lineRule="auto"/>
        <w:rPr>
          <w:rFonts w:ascii="Times New Roman" w:hAnsi="Times New Roman" w:cs="Times New Roman"/>
          <w:color w:val="000000"/>
        </w:rPr>
      </w:pPr>
      <w:r w:rsidRPr="005918D3">
        <w:rPr>
          <w:rFonts w:ascii="Times New Roman" w:hAnsi="Times New Roman" w:cs="Times New Roman"/>
          <w:color w:val="000000"/>
        </w:rPr>
        <w:t xml:space="preserve">Tìm hệ số của </w:t>
      </w:r>
      <w:r w:rsidRPr="005918D3">
        <w:rPr>
          <w:rFonts w:ascii="Times New Roman" w:hAnsi="Times New Roman" w:cs="Times New Roman"/>
          <w:position w:val="-6"/>
        </w:rPr>
        <w:object w:dxaOrig="279" w:dyaOrig="320" w14:anchorId="079196EC">
          <v:shape id="_x0000_i1174" type="#_x0000_t75" style="width:14.4pt;height:16.5pt" o:ole="">
            <v:imagedata r:id="rId284" o:title=""/>
          </v:shape>
          <o:OLEObject Type="Embed" ProgID="Equation.DSMT4" ShapeID="_x0000_i1174" DrawAspect="Content" ObjectID="_1804325047" r:id="rId285"/>
        </w:object>
      </w:r>
      <w:r w:rsidRPr="005918D3">
        <w:rPr>
          <w:rFonts w:ascii="Times New Roman" w:hAnsi="Times New Roman" w:cs="Times New Roman"/>
          <w:color w:val="000000"/>
        </w:rPr>
        <w:t xml:space="preserve"> trong khai triển biểu thức </w:t>
      </w:r>
      <w:r w:rsidRPr="005918D3">
        <w:rPr>
          <w:rFonts w:ascii="Times New Roman" w:hAnsi="Times New Roman" w:cs="Times New Roman"/>
          <w:position w:val="-14"/>
        </w:rPr>
        <w:object w:dxaOrig="780" w:dyaOrig="440" w14:anchorId="77578E4F">
          <v:shape id="_x0000_i1175" type="#_x0000_t75" style="width:39.3pt;height:22.5pt" o:ole="">
            <v:imagedata r:id="rId286" o:title=""/>
          </v:shape>
          <o:OLEObject Type="Embed" ProgID="Equation.DSMT4" ShapeID="_x0000_i1175" DrawAspect="Content" ObjectID="_1804325048" r:id="rId287"/>
        </w:object>
      </w:r>
      <w:r w:rsidRPr="005918D3">
        <w:rPr>
          <w:rFonts w:ascii="Times New Roman" w:hAnsi="Times New Roman" w:cs="Times New Roman"/>
          <w:color w:val="000000"/>
        </w:rPr>
        <w:t>.</w:t>
      </w:r>
    </w:p>
    <w:p w14:paraId="6C41A4CA" w14:textId="189E7142" w:rsidR="00233C14" w:rsidRPr="005918D3" w:rsidRDefault="00233C14" w:rsidP="005918D3">
      <w:pPr>
        <w:tabs>
          <w:tab w:val="left" w:pos="283"/>
          <w:tab w:val="left" w:pos="2835"/>
          <w:tab w:val="left" w:pos="5386"/>
          <w:tab w:val="left" w:pos="7937"/>
        </w:tabs>
        <w:spacing w:after="0" w:line="240" w:lineRule="auto"/>
        <w:ind w:firstLine="283"/>
        <w:jc w:val="both"/>
        <w:rPr>
          <w:rFonts w:ascii="Times New Roman" w:hAnsi="Times New Roman" w:cs="Times New Roman"/>
          <w:b/>
          <w:bCs/>
          <w:i/>
          <w:iCs/>
          <w:color w:val="000000"/>
        </w:rPr>
      </w:pPr>
      <w:r w:rsidRPr="005918D3">
        <w:rPr>
          <w:rFonts w:ascii="Times New Roman" w:hAnsi="Times New Roman" w:cs="Times New Roman"/>
          <w:b/>
          <w:bCs/>
          <w:color w:val="000000"/>
        </w:rPr>
        <w:t xml:space="preserve">Phần IV: Tự Luận. </w:t>
      </w:r>
      <w:r w:rsidR="00F617EC" w:rsidRPr="005918D3">
        <w:rPr>
          <w:rFonts w:ascii="Times New Roman" w:hAnsi="Times New Roman" w:cs="Times New Roman"/>
          <w:b/>
          <w:bCs/>
          <w:i/>
          <w:iCs/>
          <w:color w:val="000000"/>
        </w:rPr>
        <w:t>(</w:t>
      </w:r>
      <w:r w:rsidRPr="005918D3">
        <w:rPr>
          <w:rFonts w:ascii="Times New Roman" w:hAnsi="Times New Roman" w:cs="Times New Roman"/>
          <w:b/>
          <w:bCs/>
          <w:i/>
          <w:iCs/>
          <w:color w:val="000000"/>
        </w:rPr>
        <w:t>2 điểm</w:t>
      </w:r>
      <w:r w:rsidR="00F617EC" w:rsidRPr="005918D3">
        <w:rPr>
          <w:rFonts w:ascii="Times New Roman" w:hAnsi="Times New Roman" w:cs="Times New Roman"/>
          <w:b/>
          <w:bCs/>
          <w:i/>
          <w:iCs/>
          <w:color w:val="000000"/>
        </w:rPr>
        <w:t>)</w:t>
      </w:r>
      <w:r w:rsidRPr="005918D3">
        <w:rPr>
          <w:rFonts w:ascii="Times New Roman" w:hAnsi="Times New Roman" w:cs="Times New Roman"/>
          <w:b/>
          <w:bCs/>
          <w:i/>
          <w:iCs/>
          <w:color w:val="000000"/>
        </w:rPr>
        <w:t xml:space="preserve"> </w:t>
      </w:r>
    </w:p>
    <w:p w14:paraId="2EE73C47" w14:textId="571F7571" w:rsidR="00233C14" w:rsidRPr="005918D3" w:rsidRDefault="007B374D" w:rsidP="005918D3">
      <w:pPr>
        <w:pStyle w:val="ListParagraph"/>
        <w:numPr>
          <w:ilvl w:val="0"/>
          <w:numId w:val="17"/>
        </w:numPr>
        <w:spacing w:after="0" w:line="276" w:lineRule="auto"/>
        <w:rPr>
          <w:rFonts w:ascii="Times New Roman" w:hAnsi="Times New Roman" w:cs="Times New Roman"/>
        </w:rPr>
      </w:pPr>
      <w:r w:rsidRPr="005918D3">
        <w:rPr>
          <w:rFonts w:ascii="Times New Roman" w:hAnsi="Times New Roman" w:cs="Times New Roman"/>
          <w:b/>
          <w:bCs/>
          <w:i/>
          <w:iCs/>
          <w:color w:val="000000"/>
        </w:rPr>
        <w:t>(</w:t>
      </w:r>
      <w:r>
        <w:rPr>
          <w:rFonts w:ascii="Times New Roman" w:hAnsi="Times New Roman" w:cs="Times New Roman"/>
          <w:b/>
          <w:bCs/>
          <w:i/>
          <w:iCs/>
          <w:color w:val="000000"/>
        </w:rPr>
        <w:t>1</w:t>
      </w:r>
      <w:r w:rsidRPr="005918D3">
        <w:rPr>
          <w:rFonts w:ascii="Times New Roman" w:hAnsi="Times New Roman" w:cs="Times New Roman"/>
          <w:b/>
          <w:bCs/>
          <w:i/>
          <w:iCs/>
          <w:color w:val="000000"/>
        </w:rPr>
        <w:t xml:space="preserve"> điểm) </w:t>
      </w:r>
      <w:r w:rsidR="00233C14" w:rsidRPr="005918D3">
        <w:rPr>
          <w:rFonts w:ascii="Times New Roman" w:hAnsi="Times New Roman" w:cs="Times New Roman"/>
        </w:rPr>
        <w:t xml:space="preserve">Có hai con tài </w:t>
      </w:r>
      <w:r w:rsidR="00233C14" w:rsidRPr="005918D3">
        <w:rPr>
          <w:rFonts w:ascii="Times New Roman" w:hAnsi="Times New Roman" w:cs="Times New Roman"/>
          <w:position w:val="-4"/>
        </w:rPr>
        <w:object w:dxaOrig="240" w:dyaOrig="260" w14:anchorId="435F1991">
          <v:shape id="_x0000_i1176" type="#_x0000_t75" style="width:12.3pt;height:13.5pt" o:ole="">
            <v:imagedata r:id="rId288" o:title=""/>
          </v:shape>
          <o:OLEObject Type="Embed" ProgID="Equation.DSMT4" ShapeID="_x0000_i1176" DrawAspect="Content" ObjectID="_1804325049" r:id="rId289"/>
        </w:object>
      </w:r>
      <w:r w:rsidR="00233C14" w:rsidRPr="005918D3">
        <w:rPr>
          <w:rFonts w:ascii="Times New Roman" w:hAnsi="Times New Roman" w:cs="Times New Roman"/>
        </w:rPr>
        <w:t xml:space="preserve"> và </w:t>
      </w:r>
      <w:r w:rsidR="00233C14" w:rsidRPr="005918D3">
        <w:rPr>
          <w:rFonts w:ascii="Times New Roman" w:hAnsi="Times New Roman" w:cs="Times New Roman"/>
          <w:position w:val="-4"/>
        </w:rPr>
        <w:object w:dxaOrig="240" w:dyaOrig="260" w14:anchorId="3264A159">
          <v:shape id="_x0000_i1177" type="#_x0000_t75" style="width:12.3pt;height:13.5pt" o:ole="">
            <v:imagedata r:id="rId290" o:title=""/>
          </v:shape>
          <o:OLEObject Type="Embed" ProgID="Equation.DSMT4" ShapeID="_x0000_i1177" DrawAspect="Content" ObjectID="_1804325050" r:id="rId291"/>
        </w:object>
      </w:r>
      <w:r w:rsidR="00233C14" w:rsidRPr="005918D3">
        <w:rPr>
          <w:rFonts w:ascii="Times New Roman" w:hAnsi="Times New Roman" w:cs="Times New Roman"/>
        </w:rPr>
        <w:t xml:space="preserve"> cùng xuất phát từ hai bến, chuyển động đều theo đường thẳng ngoài biển. Trên màn hình ra đa của trạm điều khiển (được coi như mặt phẳng tọa độ Oxy với đơn vị trên các trục tính theo ki - lô - mét), sau khi xuất phát </w:t>
      </w:r>
      <w:r w:rsidR="00233C14" w:rsidRPr="005918D3">
        <w:rPr>
          <w:rFonts w:ascii="Times New Roman" w:hAnsi="Times New Roman" w:cs="Times New Roman"/>
          <w:position w:val="-6"/>
        </w:rPr>
        <w:object w:dxaOrig="139" w:dyaOrig="240" w14:anchorId="598EACB8">
          <v:shape id="_x0000_i1178" type="#_x0000_t75" style="width:6.3pt;height:12.3pt" o:ole="">
            <v:imagedata r:id="rId292" o:title=""/>
          </v:shape>
          <o:OLEObject Type="Embed" ProgID="Equation.DSMT4" ShapeID="_x0000_i1178" DrawAspect="Content" ObjectID="_1804325051" r:id="rId293"/>
        </w:object>
      </w:r>
      <w:r w:rsidR="00233C14" w:rsidRPr="005918D3">
        <w:rPr>
          <w:rFonts w:ascii="Times New Roman" w:hAnsi="Times New Roman" w:cs="Times New Roman"/>
        </w:rPr>
        <w:t xml:space="preserve"> (giờ) </w:t>
      </w:r>
      <w:r w:rsidR="00233C14" w:rsidRPr="005918D3">
        <w:rPr>
          <w:rFonts w:ascii="Times New Roman" w:hAnsi="Times New Roman" w:cs="Times New Roman"/>
          <w:position w:val="-10"/>
        </w:rPr>
        <w:object w:dxaOrig="580" w:dyaOrig="320" w14:anchorId="5185036E">
          <v:shape id="_x0000_i1179" type="#_x0000_t75" style="width:28.8pt;height:15.3pt" o:ole="">
            <v:imagedata r:id="rId294" o:title=""/>
          </v:shape>
          <o:OLEObject Type="Embed" ProgID="Equation.DSMT4" ShapeID="_x0000_i1179" DrawAspect="Content" ObjectID="_1804325052" r:id="rId295"/>
        </w:object>
      </w:r>
      <w:r w:rsidR="00233C14" w:rsidRPr="005918D3">
        <w:rPr>
          <w:rFonts w:ascii="Times New Roman" w:hAnsi="Times New Roman" w:cs="Times New Roman"/>
        </w:rPr>
        <w:t xml:space="preserve">), vị trí của tàu </w:t>
      </w:r>
      <w:r w:rsidR="00233C14" w:rsidRPr="005918D3">
        <w:rPr>
          <w:rFonts w:ascii="Times New Roman" w:hAnsi="Times New Roman" w:cs="Times New Roman"/>
          <w:position w:val="-4"/>
        </w:rPr>
        <w:object w:dxaOrig="240" w:dyaOrig="260" w14:anchorId="76E18513">
          <v:shape id="_x0000_i1180" type="#_x0000_t75" style="width:12.3pt;height:13.5pt" o:ole="">
            <v:imagedata r:id="rId296" o:title=""/>
          </v:shape>
          <o:OLEObject Type="Embed" ProgID="Equation.DSMT4" ShapeID="_x0000_i1180" DrawAspect="Content" ObjectID="_1804325053" r:id="rId297"/>
        </w:object>
      </w:r>
      <w:r w:rsidR="00233C14" w:rsidRPr="005918D3">
        <w:rPr>
          <w:rFonts w:ascii="Times New Roman" w:hAnsi="Times New Roman" w:cs="Times New Roman"/>
        </w:rPr>
        <w:t xml:space="preserve"> có tọa độ được xác định bởi công thức: </w:t>
      </w:r>
      <w:r w:rsidR="00FC2285" w:rsidRPr="005918D3">
        <w:rPr>
          <w:rFonts w:ascii="Times New Roman" w:hAnsi="Times New Roman" w:cs="Times New Roman"/>
          <w:position w:val="-32"/>
        </w:rPr>
        <w:object w:dxaOrig="1460" w:dyaOrig="760" w14:anchorId="44BB1C3E">
          <v:shape id="_x0000_i1181" type="#_x0000_t75" style="width:1in;height:38.4pt" o:ole="">
            <v:imagedata r:id="rId298" o:title=""/>
          </v:shape>
          <o:OLEObject Type="Embed" ProgID="Equation.DSMT4" ShapeID="_x0000_i1181" DrawAspect="Content" ObjectID="_1804325054" r:id="rId299"/>
        </w:object>
      </w:r>
      <w:r w:rsidR="00233C14" w:rsidRPr="005918D3">
        <w:rPr>
          <w:rFonts w:ascii="Times New Roman" w:hAnsi="Times New Roman" w:cs="Times New Roman"/>
        </w:rPr>
        <w:t xml:space="preserve">, vị trí của tàu </w:t>
      </w:r>
      <w:r w:rsidR="00233C14" w:rsidRPr="005918D3">
        <w:rPr>
          <w:rFonts w:ascii="Times New Roman" w:hAnsi="Times New Roman" w:cs="Times New Roman"/>
          <w:position w:val="-4"/>
        </w:rPr>
        <w:object w:dxaOrig="240" w:dyaOrig="260" w14:anchorId="5937578E">
          <v:shape id="_x0000_i1182" type="#_x0000_t75" style="width:12.3pt;height:13.5pt" o:ole="">
            <v:imagedata r:id="rId300" o:title=""/>
          </v:shape>
          <o:OLEObject Type="Embed" ProgID="Equation.DSMT4" ShapeID="_x0000_i1182" DrawAspect="Content" ObjectID="_1804325055" r:id="rId301"/>
        </w:object>
      </w:r>
      <w:r w:rsidR="00233C14" w:rsidRPr="005918D3">
        <w:rPr>
          <w:rFonts w:ascii="Times New Roman" w:hAnsi="Times New Roman" w:cs="Times New Roman"/>
        </w:rPr>
        <w:t xml:space="preserve"> có tọa độ là </w:t>
      </w:r>
      <w:r w:rsidR="00FC2285" w:rsidRPr="005918D3">
        <w:rPr>
          <w:rFonts w:ascii="Times New Roman" w:hAnsi="Times New Roman" w:cs="Times New Roman"/>
          <w:position w:val="-16"/>
        </w:rPr>
        <w:object w:dxaOrig="1900" w:dyaOrig="440" w14:anchorId="14301ABD">
          <v:shape id="_x0000_i1183" type="#_x0000_t75" style="width:94.8pt;height:21.9pt" o:ole="">
            <v:imagedata r:id="rId302" o:title=""/>
          </v:shape>
          <o:OLEObject Type="Embed" ProgID="Equation.DSMT4" ShapeID="_x0000_i1183" DrawAspect="Content" ObjectID="_1804325056" r:id="rId303"/>
        </w:object>
      </w:r>
      <w:r w:rsidR="00233C14" w:rsidRPr="005918D3">
        <w:rPr>
          <w:rFonts w:ascii="Times New Roman" w:hAnsi="Times New Roman" w:cs="Times New Roman"/>
        </w:rPr>
        <w:t xml:space="preserve">Tính cosin góc giữa hai đường đi của hai tàu </w:t>
      </w:r>
      <w:r w:rsidR="00233C14" w:rsidRPr="005918D3">
        <w:rPr>
          <w:rFonts w:ascii="Times New Roman" w:hAnsi="Times New Roman" w:cs="Times New Roman"/>
          <w:position w:val="-4"/>
        </w:rPr>
        <w:object w:dxaOrig="240" w:dyaOrig="260" w14:anchorId="3B26C50B">
          <v:shape id="_x0000_i1184" type="#_x0000_t75" style="width:12.3pt;height:13.5pt" o:ole="">
            <v:imagedata r:id="rId304" o:title=""/>
          </v:shape>
          <o:OLEObject Type="Embed" ProgID="Equation.DSMT4" ShapeID="_x0000_i1184" DrawAspect="Content" ObjectID="_1804325057" r:id="rId305"/>
        </w:object>
      </w:r>
      <w:r w:rsidR="00233C14" w:rsidRPr="005918D3">
        <w:rPr>
          <w:rFonts w:ascii="Times New Roman" w:hAnsi="Times New Roman" w:cs="Times New Roman"/>
        </w:rPr>
        <w:t xml:space="preserve"> và </w:t>
      </w:r>
      <w:r w:rsidR="00233C14" w:rsidRPr="005918D3">
        <w:rPr>
          <w:rFonts w:ascii="Times New Roman" w:hAnsi="Times New Roman" w:cs="Times New Roman"/>
          <w:position w:val="-4"/>
        </w:rPr>
        <w:object w:dxaOrig="240" w:dyaOrig="260" w14:anchorId="59620465">
          <v:shape id="_x0000_i1185" type="#_x0000_t75" style="width:12.3pt;height:13.5pt" o:ole="">
            <v:imagedata r:id="rId306" o:title=""/>
          </v:shape>
          <o:OLEObject Type="Embed" ProgID="Equation.DSMT4" ShapeID="_x0000_i1185" DrawAspect="Content" ObjectID="_1804325058" r:id="rId307"/>
        </w:object>
      </w:r>
      <w:r w:rsidR="00233C14" w:rsidRPr="005918D3">
        <w:rPr>
          <w:rFonts w:ascii="Times New Roman" w:hAnsi="Times New Roman" w:cs="Times New Roman"/>
        </w:rPr>
        <w:t>.</w:t>
      </w:r>
    </w:p>
    <w:p w14:paraId="78004A9A" w14:textId="788824FA" w:rsidR="00233C14" w:rsidRPr="005918D3" w:rsidRDefault="007B374D" w:rsidP="005918D3">
      <w:pPr>
        <w:pStyle w:val="ListParagraph"/>
        <w:numPr>
          <w:ilvl w:val="0"/>
          <w:numId w:val="17"/>
        </w:numPr>
        <w:spacing w:after="0" w:line="276" w:lineRule="auto"/>
        <w:rPr>
          <w:rFonts w:ascii="Times New Roman" w:eastAsia="Aptos" w:hAnsi="Times New Roman" w:cs="Times New Roman"/>
          <w:b/>
        </w:rPr>
      </w:pPr>
      <w:r w:rsidRPr="005918D3">
        <w:rPr>
          <w:rFonts w:ascii="Times New Roman" w:hAnsi="Times New Roman" w:cs="Times New Roman"/>
          <w:b/>
          <w:bCs/>
          <w:i/>
          <w:iCs/>
          <w:color w:val="000000"/>
        </w:rPr>
        <w:t>(</w:t>
      </w:r>
      <w:r>
        <w:rPr>
          <w:rFonts w:ascii="Times New Roman" w:hAnsi="Times New Roman" w:cs="Times New Roman"/>
          <w:b/>
          <w:bCs/>
          <w:i/>
          <w:iCs/>
          <w:color w:val="000000"/>
        </w:rPr>
        <w:t>1</w:t>
      </w:r>
      <w:r w:rsidRPr="005918D3">
        <w:rPr>
          <w:rFonts w:ascii="Times New Roman" w:hAnsi="Times New Roman" w:cs="Times New Roman"/>
          <w:b/>
          <w:bCs/>
          <w:i/>
          <w:iCs/>
          <w:color w:val="000000"/>
        </w:rPr>
        <w:t xml:space="preserve"> điểm) </w:t>
      </w:r>
      <w:r w:rsidR="00233C14" w:rsidRPr="005918D3">
        <w:rPr>
          <w:rFonts w:ascii="Times New Roman" w:eastAsia="Aptos" w:hAnsi="Times New Roman" w:cs="Times New Roman"/>
        </w:rPr>
        <w:t xml:space="preserve">Từ các chữ số của tập hợp </w:t>
      </w:r>
      <w:r w:rsidR="00233C14" w:rsidRPr="005918D3">
        <w:rPr>
          <w:rFonts w:ascii="Times New Roman" w:hAnsi="Times New Roman" w:cs="Times New Roman"/>
          <w:position w:val="-14"/>
        </w:rPr>
        <w:object w:dxaOrig="1335" w:dyaOrig="405" w14:anchorId="6549E19D">
          <v:shape id="_x0000_i1186" type="#_x0000_t75" style="width:66.6pt;height:21pt" o:ole="">
            <v:imagedata r:id="rId308" o:title=""/>
          </v:shape>
          <o:OLEObject Type="Embed" ProgID="Equation.DSMT4" ShapeID="_x0000_i1186" DrawAspect="Content" ObjectID="_1804325059" r:id="rId309"/>
        </w:object>
      </w:r>
      <w:r w:rsidR="00233C14" w:rsidRPr="005918D3">
        <w:rPr>
          <w:rFonts w:ascii="Times New Roman" w:eastAsia="Aptos" w:hAnsi="Times New Roman" w:cs="Times New Roman"/>
        </w:rPr>
        <w:t xml:space="preserve">, có thể lập được bao nhiêu số tự nhiên có </w:t>
      </w:r>
      <w:r w:rsidR="00233C14" w:rsidRPr="005918D3">
        <w:rPr>
          <w:rFonts w:ascii="Times New Roman" w:hAnsi="Times New Roman" w:cs="Times New Roman"/>
          <w:position w:val="-6"/>
        </w:rPr>
        <w:object w:dxaOrig="180" w:dyaOrig="285" w14:anchorId="5E6138C6">
          <v:shape id="_x0000_i1187" type="#_x0000_t75" style="width:9pt;height:14.4pt" o:ole="">
            <v:imagedata r:id="rId310" o:title=""/>
          </v:shape>
          <o:OLEObject Type="Embed" ProgID="Equation.DSMT4" ShapeID="_x0000_i1187" DrawAspect="Content" ObjectID="_1804325060" r:id="rId311"/>
        </w:object>
      </w:r>
      <w:r w:rsidR="00233C14" w:rsidRPr="005918D3">
        <w:rPr>
          <w:rFonts w:ascii="Times New Roman" w:eastAsia="Aptos" w:hAnsi="Times New Roman" w:cs="Times New Roman"/>
        </w:rPr>
        <w:t xml:space="preserve"> chữ số đôi một khác nhau mà trong đó nhất thiết phải có mặt chữ số </w:t>
      </w:r>
      <w:r w:rsidR="00233C14" w:rsidRPr="005918D3">
        <w:rPr>
          <w:rFonts w:ascii="Times New Roman" w:hAnsi="Times New Roman" w:cs="Times New Roman"/>
          <w:position w:val="-6"/>
        </w:rPr>
        <w:object w:dxaOrig="195" w:dyaOrig="285" w14:anchorId="52CBDD9E">
          <v:shape id="_x0000_i1188" type="#_x0000_t75" style="width:9.3pt;height:14.4pt" o:ole="">
            <v:imagedata r:id="rId312" o:title=""/>
          </v:shape>
          <o:OLEObject Type="Embed" ProgID="Equation.DSMT4" ShapeID="_x0000_i1188" DrawAspect="Content" ObjectID="_1804325061" r:id="rId313"/>
        </w:object>
      </w:r>
      <w:r w:rsidR="00233C14" w:rsidRPr="005918D3">
        <w:rPr>
          <w:rFonts w:ascii="Times New Roman" w:eastAsia="Aptos" w:hAnsi="Times New Roman" w:cs="Times New Roman"/>
        </w:rPr>
        <w:t>?</w:t>
      </w:r>
    </w:p>
    <w:p w14:paraId="15760DB2" w14:textId="1A6239FC" w:rsidR="00233C14" w:rsidRPr="005918D3" w:rsidRDefault="00233C14" w:rsidP="005918D3">
      <w:pPr>
        <w:tabs>
          <w:tab w:val="left" w:pos="283"/>
          <w:tab w:val="left" w:pos="2835"/>
          <w:tab w:val="left" w:pos="5386"/>
          <w:tab w:val="left" w:pos="7937"/>
        </w:tabs>
        <w:spacing w:after="0" w:line="240" w:lineRule="auto"/>
        <w:ind w:firstLine="283"/>
        <w:jc w:val="center"/>
        <w:rPr>
          <w:rFonts w:ascii="Times New Roman" w:hAnsi="Times New Roman" w:cs="Times New Roman"/>
          <w:b/>
          <w:bCs/>
          <w:i/>
          <w:iCs/>
          <w:color w:val="000000"/>
        </w:rPr>
      </w:pPr>
      <w:r w:rsidRPr="005918D3">
        <w:rPr>
          <w:rFonts w:ascii="Times New Roman" w:hAnsi="Times New Roman" w:cs="Times New Roman"/>
          <w:b/>
          <w:bCs/>
          <w:i/>
          <w:iCs/>
          <w:color w:val="000000"/>
        </w:rPr>
        <w:t>-----HẾT-----</w:t>
      </w:r>
    </w:p>
    <w:p w14:paraId="11CC5896" w14:textId="076DC154" w:rsidR="00F617EC" w:rsidRPr="005918D3" w:rsidRDefault="00F617EC" w:rsidP="005918D3">
      <w:pPr>
        <w:tabs>
          <w:tab w:val="left" w:pos="283"/>
          <w:tab w:val="left" w:pos="2835"/>
          <w:tab w:val="left" w:pos="5386"/>
          <w:tab w:val="left" w:pos="7937"/>
        </w:tabs>
        <w:jc w:val="both"/>
        <w:rPr>
          <w:rFonts w:ascii="Times New Roman" w:hAnsi="Times New Roman" w:cs="Times New Roman"/>
          <w:color w:val="000000"/>
        </w:rPr>
      </w:pPr>
    </w:p>
    <w:sectPr w:rsidR="00F617EC" w:rsidRPr="005918D3" w:rsidSect="00F617EC">
      <w:footerReference w:type="default" r:id="rId314"/>
      <w:pgSz w:w="11906" w:h="16838"/>
      <w:pgMar w:top="567" w:right="850" w:bottom="567" w:left="850"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1939F" w14:textId="77777777" w:rsidR="007D6DB3" w:rsidRDefault="007D6DB3" w:rsidP="005918D3">
      <w:pPr>
        <w:spacing w:after="0" w:line="240" w:lineRule="auto"/>
      </w:pPr>
      <w:r>
        <w:separator/>
      </w:r>
    </w:p>
  </w:endnote>
  <w:endnote w:type="continuationSeparator" w:id="0">
    <w:p w14:paraId="7B233D45" w14:textId="77777777" w:rsidR="007D6DB3" w:rsidRDefault="007D6DB3" w:rsidP="00591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altName w:val="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w:panose1 w:val="02070409020205020404"/>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1165708676"/>
      <w:docPartObj>
        <w:docPartGallery w:val="Page Numbers (Bottom of Page)"/>
        <w:docPartUnique/>
      </w:docPartObj>
    </w:sdtPr>
    <w:sdtEndPr/>
    <w:sdtContent>
      <w:p w14:paraId="0F0FE7E1" w14:textId="2EB8FBAF" w:rsidR="005918D3" w:rsidRDefault="005918D3">
        <w:pPr>
          <w:pStyle w:val="Footer"/>
          <w:jc w:val="center"/>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 </w:t>
        </w:r>
        <w:r>
          <w:rPr>
            <w:rFonts w:cs="Times New Roman"/>
          </w:rPr>
          <w:fldChar w:fldCharType="begin"/>
        </w:r>
        <w:r>
          <w:instrText xml:space="preserve"> PAGE    \* MERGEFORMAT </w:instrText>
        </w:r>
        <w:r>
          <w:rPr>
            <w:rFonts w:cs="Times New Roman"/>
          </w:rPr>
          <w:fldChar w:fldCharType="separate"/>
        </w:r>
        <w:r>
          <w:rPr>
            <w:rFonts w:asciiTheme="majorHAnsi" w:eastAsiaTheme="majorEastAsia" w:hAnsiTheme="majorHAnsi" w:cstheme="majorBidi"/>
            <w:noProof/>
            <w:sz w:val="28"/>
            <w:szCs w:val="28"/>
          </w:rPr>
          <w:t>2</w:t>
        </w:r>
        <w:r>
          <w:rPr>
            <w:rFonts w:asciiTheme="majorHAnsi" w:eastAsiaTheme="majorEastAsia" w:hAnsiTheme="majorHAnsi" w:cstheme="majorBidi"/>
            <w:noProof/>
            <w:sz w:val="28"/>
            <w:szCs w:val="28"/>
          </w:rPr>
          <w:fldChar w:fldCharType="end"/>
        </w:r>
        <w:r>
          <w:rPr>
            <w:rFonts w:asciiTheme="majorHAnsi" w:eastAsiaTheme="majorEastAsia" w:hAnsiTheme="majorHAnsi" w:cstheme="majorBidi"/>
            <w:noProof/>
            <w:sz w:val="28"/>
            <w:szCs w:val="28"/>
          </w:rPr>
          <w:t>/2</w:t>
        </w:r>
        <w:r>
          <w:rPr>
            <w:rFonts w:asciiTheme="majorHAnsi" w:eastAsiaTheme="majorEastAsia" w:hAnsiTheme="majorHAnsi" w:cstheme="majorBidi"/>
            <w:sz w:val="28"/>
            <w:szCs w:val="28"/>
          </w:rPr>
          <w:t xml:space="preserve"> ~</w:t>
        </w:r>
      </w:p>
    </w:sdtContent>
  </w:sdt>
  <w:p w14:paraId="24C05E4D" w14:textId="77777777" w:rsidR="005918D3" w:rsidRDefault="005918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D93E8" w14:textId="77777777" w:rsidR="007D6DB3" w:rsidRDefault="007D6DB3" w:rsidP="005918D3">
      <w:pPr>
        <w:spacing w:after="0" w:line="240" w:lineRule="auto"/>
      </w:pPr>
      <w:r>
        <w:separator/>
      </w:r>
    </w:p>
  </w:footnote>
  <w:footnote w:type="continuationSeparator" w:id="0">
    <w:p w14:paraId="4C00ECA9" w14:textId="77777777" w:rsidR="007D6DB3" w:rsidRDefault="007D6DB3" w:rsidP="005918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3644F31"/>
    <w:multiLevelType w:val="hybridMultilevel"/>
    <w:tmpl w:val="BA40BD98"/>
    <w:lvl w:ilvl="0" w:tplc="C3006120">
      <w:start w:val="2"/>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141B90"/>
    <w:multiLevelType w:val="hybridMultilevel"/>
    <w:tmpl w:val="1B366A64"/>
    <w:lvl w:ilvl="0" w:tplc="65888208">
      <w:start w:val="1"/>
      <w:numFmt w:val="decimal"/>
      <w:lvlRestart w:val="0"/>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4D1285"/>
    <w:multiLevelType w:val="hybridMultilevel"/>
    <w:tmpl w:val="5462C1CA"/>
    <w:lvl w:ilvl="0" w:tplc="025E3A3A">
      <w:start w:val="1"/>
      <w:numFmt w:val="decimal"/>
      <w:lvlRestart w:val="0"/>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A12C6B"/>
    <w:multiLevelType w:val="hybridMultilevel"/>
    <w:tmpl w:val="7DC6B9E2"/>
    <w:lvl w:ilvl="0" w:tplc="E9A4F9FA">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5C52C8"/>
    <w:multiLevelType w:val="hybridMultilevel"/>
    <w:tmpl w:val="C54C846E"/>
    <w:lvl w:ilvl="0" w:tplc="CB785512">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225F74"/>
    <w:multiLevelType w:val="hybridMultilevel"/>
    <w:tmpl w:val="7F569DF0"/>
    <w:lvl w:ilvl="0" w:tplc="88548E4A">
      <w:start w:val="1"/>
      <w:numFmt w:val="decimal"/>
      <w:lvlRestart w:val="0"/>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9F3468"/>
    <w:multiLevelType w:val="hybridMultilevel"/>
    <w:tmpl w:val="7E4EEE60"/>
    <w:lvl w:ilvl="0" w:tplc="6C7A0226">
      <w:start w:val="1"/>
      <w:numFmt w:val="decimal"/>
      <w:lvlRestart w:val="0"/>
      <w:lvlText w:val="Câu %1."/>
      <w:lvlJc w:val="left"/>
      <w:pPr>
        <w:ind w:left="0" w:firstLine="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ED536B"/>
    <w:multiLevelType w:val="hybridMultilevel"/>
    <w:tmpl w:val="016279A6"/>
    <w:lvl w:ilvl="0" w:tplc="21504C68">
      <w:start w:val="1"/>
      <w:numFmt w:val="decimal"/>
      <w:lvlRestart w:val="0"/>
      <w:suff w:val="space"/>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 w:numId="11">
    <w:abstractNumId w:val="15"/>
  </w:num>
  <w:num w:numId="12">
    <w:abstractNumId w:val="13"/>
  </w:num>
  <w:num w:numId="13">
    <w:abstractNumId w:val="12"/>
  </w:num>
  <w:num w:numId="14">
    <w:abstractNumId w:val="16"/>
  </w:num>
  <w:num w:numId="15">
    <w:abstractNumId w:val="11"/>
  </w:num>
  <w:num w:numId="16">
    <w:abstractNumId w:val="10"/>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efaultTabStop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C14"/>
    <w:rsid w:val="000411B3"/>
    <w:rsid w:val="0016590A"/>
    <w:rsid w:val="00233C14"/>
    <w:rsid w:val="004C4E9E"/>
    <w:rsid w:val="005918D3"/>
    <w:rsid w:val="006A567E"/>
    <w:rsid w:val="00771A64"/>
    <w:rsid w:val="007B374D"/>
    <w:rsid w:val="007D6DB3"/>
    <w:rsid w:val="00842892"/>
    <w:rsid w:val="00DB2F92"/>
    <w:rsid w:val="00F617EC"/>
    <w:rsid w:val="00FC22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FBF82"/>
  <w15:chartTrackingRefBased/>
  <w15:docId w15:val="{8C1E287C-EB4D-4022-B196-F71AC3B1B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3C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33C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33C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3C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3C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3C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3C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3C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3C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3C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33C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33C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3C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3C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3C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3C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3C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3C14"/>
    <w:rPr>
      <w:rFonts w:eastAsiaTheme="majorEastAsia" w:cstheme="majorBidi"/>
      <w:color w:val="272727" w:themeColor="text1" w:themeTint="D8"/>
    </w:rPr>
  </w:style>
  <w:style w:type="paragraph" w:styleId="Title">
    <w:name w:val="Title"/>
    <w:basedOn w:val="Normal"/>
    <w:next w:val="Normal"/>
    <w:link w:val="TitleChar"/>
    <w:uiPriority w:val="10"/>
    <w:qFormat/>
    <w:rsid w:val="00233C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3C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3C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3C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3C14"/>
    <w:pPr>
      <w:spacing w:before="160"/>
      <w:jc w:val="center"/>
    </w:pPr>
    <w:rPr>
      <w:i/>
      <w:iCs/>
      <w:color w:val="404040" w:themeColor="text1" w:themeTint="BF"/>
    </w:rPr>
  </w:style>
  <w:style w:type="character" w:customStyle="1" w:styleId="QuoteChar">
    <w:name w:val="Quote Char"/>
    <w:basedOn w:val="DefaultParagraphFont"/>
    <w:link w:val="Quote"/>
    <w:uiPriority w:val="29"/>
    <w:rsid w:val="00233C14"/>
    <w:rPr>
      <w:i/>
      <w:iCs/>
      <w:color w:val="404040" w:themeColor="text1" w:themeTint="BF"/>
    </w:rPr>
  </w:style>
  <w:style w:type="paragraph" w:styleId="ListParagraph">
    <w:name w:val="List Paragraph"/>
    <w:aliases w:val="List Paragraph_FS,Câu dẫn,HPL01,chuẩn không cần chỉnh,List Paragraph3,Dau -"/>
    <w:basedOn w:val="Normal"/>
    <w:link w:val="ListParagraphChar"/>
    <w:uiPriority w:val="34"/>
    <w:qFormat/>
    <w:rsid w:val="00233C14"/>
    <w:pPr>
      <w:ind w:left="720"/>
      <w:contextualSpacing/>
    </w:pPr>
  </w:style>
  <w:style w:type="character" w:styleId="IntenseEmphasis">
    <w:name w:val="Intense Emphasis"/>
    <w:basedOn w:val="DefaultParagraphFont"/>
    <w:uiPriority w:val="21"/>
    <w:qFormat/>
    <w:rsid w:val="00233C14"/>
    <w:rPr>
      <w:i/>
      <w:iCs/>
      <w:color w:val="0F4761" w:themeColor="accent1" w:themeShade="BF"/>
    </w:rPr>
  </w:style>
  <w:style w:type="paragraph" w:styleId="IntenseQuote">
    <w:name w:val="Intense Quote"/>
    <w:basedOn w:val="Normal"/>
    <w:next w:val="Normal"/>
    <w:link w:val="IntenseQuoteChar"/>
    <w:uiPriority w:val="30"/>
    <w:qFormat/>
    <w:rsid w:val="00233C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3C14"/>
    <w:rPr>
      <w:i/>
      <w:iCs/>
      <w:color w:val="0F4761" w:themeColor="accent1" w:themeShade="BF"/>
    </w:rPr>
  </w:style>
  <w:style w:type="character" w:styleId="IntenseReference">
    <w:name w:val="Intense Reference"/>
    <w:basedOn w:val="DefaultParagraphFont"/>
    <w:uiPriority w:val="32"/>
    <w:qFormat/>
    <w:rsid w:val="00233C14"/>
    <w:rPr>
      <w:b/>
      <w:bCs/>
      <w:smallCaps/>
      <w:color w:val="0F4761" w:themeColor="accent1" w:themeShade="BF"/>
      <w:spacing w:val="5"/>
    </w:rPr>
  </w:style>
  <w:style w:type="paragraph" w:styleId="Header">
    <w:name w:val="header"/>
    <w:basedOn w:val="Normal"/>
    <w:link w:val="HeaderChar"/>
    <w:uiPriority w:val="99"/>
    <w:unhideWhenUsed/>
    <w:rsid w:val="00233C14"/>
    <w:pPr>
      <w:tabs>
        <w:tab w:val="center" w:pos="4680"/>
        <w:tab w:val="right" w:pos="9360"/>
      </w:tabs>
      <w:spacing w:after="0" w:line="240" w:lineRule="auto"/>
    </w:pPr>
    <w:rPr>
      <w:rFonts w:eastAsiaTheme="minorEastAsia"/>
      <w:kern w:val="0"/>
      <w:sz w:val="22"/>
      <w:szCs w:val="22"/>
      <w14:ligatures w14:val="none"/>
    </w:rPr>
  </w:style>
  <w:style w:type="character" w:customStyle="1" w:styleId="HeaderChar">
    <w:name w:val="Header Char"/>
    <w:basedOn w:val="DefaultParagraphFont"/>
    <w:link w:val="Header"/>
    <w:uiPriority w:val="99"/>
    <w:rsid w:val="00233C14"/>
    <w:rPr>
      <w:rFonts w:eastAsiaTheme="minorEastAsia"/>
      <w:kern w:val="0"/>
      <w:sz w:val="22"/>
      <w:szCs w:val="22"/>
      <w14:ligatures w14:val="none"/>
    </w:rPr>
  </w:style>
  <w:style w:type="paragraph" w:styleId="Footer">
    <w:name w:val="footer"/>
    <w:basedOn w:val="Normal"/>
    <w:link w:val="FooterChar"/>
    <w:uiPriority w:val="99"/>
    <w:unhideWhenUsed/>
    <w:rsid w:val="00233C14"/>
    <w:pPr>
      <w:tabs>
        <w:tab w:val="center" w:pos="4680"/>
        <w:tab w:val="right" w:pos="9360"/>
      </w:tabs>
      <w:spacing w:after="0" w:line="240" w:lineRule="auto"/>
    </w:pPr>
    <w:rPr>
      <w:rFonts w:eastAsiaTheme="minorEastAsia"/>
      <w:kern w:val="0"/>
      <w:sz w:val="22"/>
      <w:szCs w:val="22"/>
      <w14:ligatures w14:val="none"/>
    </w:rPr>
  </w:style>
  <w:style w:type="character" w:customStyle="1" w:styleId="FooterChar">
    <w:name w:val="Footer Char"/>
    <w:basedOn w:val="DefaultParagraphFont"/>
    <w:link w:val="Footer"/>
    <w:uiPriority w:val="99"/>
    <w:rsid w:val="00233C14"/>
    <w:rPr>
      <w:rFonts w:eastAsiaTheme="minorEastAsia"/>
      <w:kern w:val="0"/>
      <w:sz w:val="22"/>
      <w:szCs w:val="22"/>
      <w14:ligatures w14:val="none"/>
    </w:rPr>
  </w:style>
  <w:style w:type="paragraph" w:styleId="NoSpacing">
    <w:name w:val="No Spacing"/>
    <w:uiPriority w:val="1"/>
    <w:qFormat/>
    <w:rsid w:val="00233C14"/>
    <w:pPr>
      <w:spacing w:after="0" w:line="240" w:lineRule="auto"/>
    </w:pPr>
    <w:rPr>
      <w:rFonts w:eastAsiaTheme="minorEastAsia"/>
      <w:kern w:val="0"/>
      <w:sz w:val="22"/>
      <w:szCs w:val="22"/>
      <w14:ligatures w14:val="none"/>
    </w:rPr>
  </w:style>
  <w:style w:type="paragraph" w:styleId="BodyText">
    <w:name w:val="Body Text"/>
    <w:basedOn w:val="Normal"/>
    <w:link w:val="BodyTextChar"/>
    <w:uiPriority w:val="99"/>
    <w:unhideWhenUsed/>
    <w:rsid w:val="00233C14"/>
    <w:pPr>
      <w:spacing w:after="120" w:line="276" w:lineRule="auto"/>
    </w:pPr>
    <w:rPr>
      <w:rFonts w:eastAsiaTheme="minorEastAsia"/>
      <w:kern w:val="0"/>
      <w:sz w:val="22"/>
      <w:szCs w:val="22"/>
      <w14:ligatures w14:val="none"/>
    </w:rPr>
  </w:style>
  <w:style w:type="character" w:customStyle="1" w:styleId="BodyTextChar">
    <w:name w:val="Body Text Char"/>
    <w:basedOn w:val="DefaultParagraphFont"/>
    <w:link w:val="BodyText"/>
    <w:uiPriority w:val="99"/>
    <w:rsid w:val="00233C14"/>
    <w:rPr>
      <w:rFonts w:eastAsiaTheme="minorEastAsia"/>
      <w:kern w:val="0"/>
      <w:sz w:val="22"/>
      <w:szCs w:val="22"/>
      <w14:ligatures w14:val="none"/>
    </w:rPr>
  </w:style>
  <w:style w:type="paragraph" w:styleId="BodyText2">
    <w:name w:val="Body Text 2"/>
    <w:basedOn w:val="Normal"/>
    <w:link w:val="BodyText2Char"/>
    <w:uiPriority w:val="99"/>
    <w:unhideWhenUsed/>
    <w:rsid w:val="00233C14"/>
    <w:pPr>
      <w:spacing w:after="120" w:line="480" w:lineRule="auto"/>
    </w:pPr>
    <w:rPr>
      <w:rFonts w:eastAsiaTheme="minorEastAsia"/>
      <w:kern w:val="0"/>
      <w:sz w:val="22"/>
      <w:szCs w:val="22"/>
      <w14:ligatures w14:val="none"/>
    </w:rPr>
  </w:style>
  <w:style w:type="character" w:customStyle="1" w:styleId="BodyText2Char">
    <w:name w:val="Body Text 2 Char"/>
    <w:basedOn w:val="DefaultParagraphFont"/>
    <w:link w:val="BodyText2"/>
    <w:uiPriority w:val="99"/>
    <w:rsid w:val="00233C14"/>
    <w:rPr>
      <w:rFonts w:eastAsiaTheme="minorEastAsia"/>
      <w:kern w:val="0"/>
      <w:sz w:val="22"/>
      <w:szCs w:val="22"/>
      <w14:ligatures w14:val="none"/>
    </w:rPr>
  </w:style>
  <w:style w:type="paragraph" w:styleId="BodyText3">
    <w:name w:val="Body Text 3"/>
    <w:basedOn w:val="Normal"/>
    <w:link w:val="BodyText3Char"/>
    <w:uiPriority w:val="99"/>
    <w:unhideWhenUsed/>
    <w:rsid w:val="00233C14"/>
    <w:pPr>
      <w:spacing w:after="120" w:line="276" w:lineRule="auto"/>
    </w:pPr>
    <w:rPr>
      <w:rFonts w:eastAsiaTheme="minorEastAsia"/>
      <w:kern w:val="0"/>
      <w:sz w:val="16"/>
      <w:szCs w:val="16"/>
      <w14:ligatures w14:val="none"/>
    </w:rPr>
  </w:style>
  <w:style w:type="character" w:customStyle="1" w:styleId="BodyText3Char">
    <w:name w:val="Body Text 3 Char"/>
    <w:basedOn w:val="DefaultParagraphFont"/>
    <w:link w:val="BodyText3"/>
    <w:uiPriority w:val="99"/>
    <w:rsid w:val="00233C14"/>
    <w:rPr>
      <w:rFonts w:eastAsiaTheme="minorEastAsia"/>
      <w:kern w:val="0"/>
      <w:sz w:val="16"/>
      <w:szCs w:val="16"/>
      <w14:ligatures w14:val="none"/>
    </w:rPr>
  </w:style>
  <w:style w:type="paragraph" w:styleId="List">
    <w:name w:val="List"/>
    <w:basedOn w:val="Normal"/>
    <w:uiPriority w:val="99"/>
    <w:unhideWhenUsed/>
    <w:rsid w:val="00233C14"/>
    <w:pPr>
      <w:spacing w:after="200" w:line="276" w:lineRule="auto"/>
      <w:ind w:left="360" w:hanging="360"/>
      <w:contextualSpacing/>
    </w:pPr>
    <w:rPr>
      <w:rFonts w:eastAsiaTheme="minorEastAsia"/>
      <w:kern w:val="0"/>
      <w:sz w:val="22"/>
      <w:szCs w:val="22"/>
      <w14:ligatures w14:val="none"/>
    </w:rPr>
  </w:style>
  <w:style w:type="paragraph" w:styleId="List2">
    <w:name w:val="List 2"/>
    <w:basedOn w:val="Normal"/>
    <w:uiPriority w:val="99"/>
    <w:unhideWhenUsed/>
    <w:rsid w:val="00233C14"/>
    <w:pPr>
      <w:spacing w:after="200" w:line="276" w:lineRule="auto"/>
      <w:ind w:left="720" w:hanging="360"/>
      <w:contextualSpacing/>
    </w:pPr>
    <w:rPr>
      <w:rFonts w:eastAsiaTheme="minorEastAsia"/>
      <w:kern w:val="0"/>
      <w:sz w:val="22"/>
      <w:szCs w:val="22"/>
      <w14:ligatures w14:val="none"/>
    </w:rPr>
  </w:style>
  <w:style w:type="paragraph" w:styleId="List3">
    <w:name w:val="List 3"/>
    <w:basedOn w:val="Normal"/>
    <w:uiPriority w:val="99"/>
    <w:unhideWhenUsed/>
    <w:rsid w:val="00233C14"/>
    <w:pPr>
      <w:spacing w:after="200" w:line="276" w:lineRule="auto"/>
      <w:ind w:left="1080" w:hanging="360"/>
      <w:contextualSpacing/>
    </w:pPr>
    <w:rPr>
      <w:rFonts w:eastAsiaTheme="minorEastAsia"/>
      <w:kern w:val="0"/>
      <w:sz w:val="22"/>
      <w:szCs w:val="22"/>
      <w14:ligatures w14:val="none"/>
    </w:rPr>
  </w:style>
  <w:style w:type="paragraph" w:styleId="ListBullet">
    <w:name w:val="List Bullet"/>
    <w:basedOn w:val="Normal"/>
    <w:uiPriority w:val="99"/>
    <w:unhideWhenUsed/>
    <w:rsid w:val="00233C14"/>
    <w:pPr>
      <w:numPr>
        <w:numId w:val="1"/>
      </w:numPr>
      <w:spacing w:after="200" w:line="276" w:lineRule="auto"/>
      <w:contextualSpacing/>
    </w:pPr>
    <w:rPr>
      <w:rFonts w:eastAsiaTheme="minorEastAsia"/>
      <w:kern w:val="0"/>
      <w:sz w:val="22"/>
      <w:szCs w:val="22"/>
      <w14:ligatures w14:val="none"/>
    </w:rPr>
  </w:style>
  <w:style w:type="paragraph" w:styleId="ListBullet2">
    <w:name w:val="List Bullet 2"/>
    <w:basedOn w:val="Normal"/>
    <w:uiPriority w:val="99"/>
    <w:unhideWhenUsed/>
    <w:rsid w:val="00233C14"/>
    <w:pPr>
      <w:numPr>
        <w:numId w:val="2"/>
      </w:numPr>
      <w:spacing w:after="200" w:line="276" w:lineRule="auto"/>
      <w:contextualSpacing/>
    </w:pPr>
    <w:rPr>
      <w:rFonts w:eastAsiaTheme="minorEastAsia"/>
      <w:kern w:val="0"/>
      <w:sz w:val="22"/>
      <w:szCs w:val="22"/>
      <w14:ligatures w14:val="none"/>
    </w:rPr>
  </w:style>
  <w:style w:type="paragraph" w:styleId="ListBullet3">
    <w:name w:val="List Bullet 3"/>
    <w:basedOn w:val="Normal"/>
    <w:uiPriority w:val="99"/>
    <w:unhideWhenUsed/>
    <w:rsid w:val="00233C14"/>
    <w:pPr>
      <w:numPr>
        <w:numId w:val="3"/>
      </w:numPr>
      <w:spacing w:after="200" w:line="276" w:lineRule="auto"/>
      <w:contextualSpacing/>
    </w:pPr>
    <w:rPr>
      <w:rFonts w:eastAsiaTheme="minorEastAsia"/>
      <w:kern w:val="0"/>
      <w:sz w:val="22"/>
      <w:szCs w:val="22"/>
      <w14:ligatures w14:val="none"/>
    </w:rPr>
  </w:style>
  <w:style w:type="paragraph" w:styleId="ListNumber">
    <w:name w:val="List Number"/>
    <w:basedOn w:val="Normal"/>
    <w:uiPriority w:val="99"/>
    <w:unhideWhenUsed/>
    <w:rsid w:val="00233C14"/>
    <w:pPr>
      <w:numPr>
        <w:numId w:val="5"/>
      </w:numPr>
      <w:spacing w:after="200" w:line="276" w:lineRule="auto"/>
      <w:contextualSpacing/>
    </w:pPr>
    <w:rPr>
      <w:rFonts w:eastAsiaTheme="minorEastAsia"/>
      <w:kern w:val="0"/>
      <w:sz w:val="22"/>
      <w:szCs w:val="22"/>
      <w14:ligatures w14:val="none"/>
    </w:rPr>
  </w:style>
  <w:style w:type="paragraph" w:styleId="ListNumber2">
    <w:name w:val="List Number 2"/>
    <w:basedOn w:val="Normal"/>
    <w:uiPriority w:val="99"/>
    <w:unhideWhenUsed/>
    <w:rsid w:val="00233C14"/>
    <w:pPr>
      <w:numPr>
        <w:numId w:val="6"/>
      </w:numPr>
      <w:spacing w:after="200" w:line="276" w:lineRule="auto"/>
      <w:contextualSpacing/>
    </w:pPr>
    <w:rPr>
      <w:rFonts w:eastAsiaTheme="minorEastAsia"/>
      <w:kern w:val="0"/>
      <w:sz w:val="22"/>
      <w:szCs w:val="22"/>
      <w14:ligatures w14:val="none"/>
    </w:rPr>
  </w:style>
  <w:style w:type="paragraph" w:styleId="ListNumber3">
    <w:name w:val="List Number 3"/>
    <w:basedOn w:val="Normal"/>
    <w:uiPriority w:val="99"/>
    <w:unhideWhenUsed/>
    <w:rsid w:val="00233C14"/>
    <w:pPr>
      <w:numPr>
        <w:numId w:val="7"/>
      </w:numPr>
      <w:spacing w:after="200" w:line="276" w:lineRule="auto"/>
      <w:contextualSpacing/>
    </w:pPr>
    <w:rPr>
      <w:rFonts w:eastAsiaTheme="minorEastAsia"/>
      <w:kern w:val="0"/>
      <w:sz w:val="22"/>
      <w:szCs w:val="22"/>
      <w14:ligatures w14:val="none"/>
    </w:rPr>
  </w:style>
  <w:style w:type="paragraph" w:styleId="ListContinue">
    <w:name w:val="List Continue"/>
    <w:basedOn w:val="Normal"/>
    <w:uiPriority w:val="99"/>
    <w:unhideWhenUsed/>
    <w:rsid w:val="00233C14"/>
    <w:pPr>
      <w:spacing w:after="120" w:line="276" w:lineRule="auto"/>
      <w:ind w:left="360"/>
      <w:contextualSpacing/>
    </w:pPr>
    <w:rPr>
      <w:rFonts w:eastAsiaTheme="minorEastAsia"/>
      <w:kern w:val="0"/>
      <w:sz w:val="22"/>
      <w:szCs w:val="22"/>
      <w14:ligatures w14:val="none"/>
    </w:rPr>
  </w:style>
  <w:style w:type="paragraph" w:styleId="ListContinue2">
    <w:name w:val="List Continue 2"/>
    <w:basedOn w:val="Normal"/>
    <w:uiPriority w:val="99"/>
    <w:unhideWhenUsed/>
    <w:rsid w:val="00233C14"/>
    <w:pPr>
      <w:spacing w:after="120" w:line="276" w:lineRule="auto"/>
      <w:ind w:left="720"/>
      <w:contextualSpacing/>
    </w:pPr>
    <w:rPr>
      <w:rFonts w:eastAsiaTheme="minorEastAsia"/>
      <w:kern w:val="0"/>
      <w:sz w:val="22"/>
      <w:szCs w:val="22"/>
      <w14:ligatures w14:val="none"/>
    </w:rPr>
  </w:style>
  <w:style w:type="paragraph" w:styleId="ListContinue3">
    <w:name w:val="List Continue 3"/>
    <w:basedOn w:val="Normal"/>
    <w:uiPriority w:val="99"/>
    <w:unhideWhenUsed/>
    <w:rsid w:val="00233C14"/>
    <w:pPr>
      <w:spacing w:after="120" w:line="276" w:lineRule="auto"/>
      <w:ind w:left="1080"/>
      <w:contextualSpacing/>
    </w:pPr>
    <w:rPr>
      <w:rFonts w:eastAsiaTheme="minorEastAsia"/>
      <w:kern w:val="0"/>
      <w:sz w:val="22"/>
      <w:szCs w:val="22"/>
      <w14:ligatures w14:val="none"/>
    </w:rPr>
  </w:style>
  <w:style w:type="paragraph" w:styleId="MacroText">
    <w:name w:val="macro"/>
    <w:link w:val="MacroTextChar"/>
    <w:uiPriority w:val="99"/>
    <w:unhideWhenUsed/>
    <w:rsid w:val="00233C14"/>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kern w:val="0"/>
      <w:sz w:val="20"/>
      <w:szCs w:val="20"/>
      <w14:ligatures w14:val="none"/>
    </w:rPr>
  </w:style>
  <w:style w:type="character" w:customStyle="1" w:styleId="MacroTextChar">
    <w:name w:val="Macro Text Char"/>
    <w:basedOn w:val="DefaultParagraphFont"/>
    <w:link w:val="MacroText"/>
    <w:uiPriority w:val="99"/>
    <w:rsid w:val="00233C14"/>
    <w:rPr>
      <w:rFonts w:ascii="Courier" w:eastAsiaTheme="minorEastAsia" w:hAnsi="Courier"/>
      <w:kern w:val="0"/>
      <w:sz w:val="20"/>
      <w:szCs w:val="20"/>
      <w14:ligatures w14:val="none"/>
    </w:rPr>
  </w:style>
  <w:style w:type="paragraph" w:styleId="Caption">
    <w:name w:val="caption"/>
    <w:basedOn w:val="Normal"/>
    <w:next w:val="Normal"/>
    <w:uiPriority w:val="35"/>
    <w:semiHidden/>
    <w:unhideWhenUsed/>
    <w:qFormat/>
    <w:rsid w:val="00233C14"/>
    <w:pPr>
      <w:spacing w:after="200" w:line="240" w:lineRule="auto"/>
    </w:pPr>
    <w:rPr>
      <w:rFonts w:eastAsiaTheme="minorEastAsia"/>
      <w:b/>
      <w:bCs/>
      <w:color w:val="156082" w:themeColor="accent1"/>
      <w:kern w:val="0"/>
      <w:sz w:val="18"/>
      <w:szCs w:val="18"/>
      <w14:ligatures w14:val="none"/>
    </w:rPr>
  </w:style>
  <w:style w:type="character" w:styleId="Strong">
    <w:name w:val="Strong"/>
    <w:basedOn w:val="DefaultParagraphFont"/>
    <w:uiPriority w:val="22"/>
    <w:qFormat/>
    <w:rsid w:val="00233C14"/>
    <w:rPr>
      <w:b/>
      <w:bCs/>
    </w:rPr>
  </w:style>
  <w:style w:type="character" w:styleId="Emphasis">
    <w:name w:val="Emphasis"/>
    <w:basedOn w:val="DefaultParagraphFont"/>
    <w:uiPriority w:val="20"/>
    <w:qFormat/>
    <w:rsid w:val="00233C14"/>
    <w:rPr>
      <w:i/>
      <w:iCs/>
    </w:rPr>
  </w:style>
  <w:style w:type="character" w:styleId="SubtleEmphasis">
    <w:name w:val="Subtle Emphasis"/>
    <w:basedOn w:val="DefaultParagraphFont"/>
    <w:uiPriority w:val="19"/>
    <w:qFormat/>
    <w:rsid w:val="00233C14"/>
    <w:rPr>
      <w:i/>
      <w:iCs/>
      <w:color w:val="808080" w:themeColor="text1" w:themeTint="7F"/>
    </w:rPr>
  </w:style>
  <w:style w:type="character" w:styleId="SubtleReference">
    <w:name w:val="Subtle Reference"/>
    <w:basedOn w:val="DefaultParagraphFont"/>
    <w:uiPriority w:val="31"/>
    <w:qFormat/>
    <w:rsid w:val="00233C14"/>
    <w:rPr>
      <w:smallCaps/>
      <w:color w:val="E97132" w:themeColor="accent2"/>
      <w:u w:val="single"/>
    </w:rPr>
  </w:style>
  <w:style w:type="character" w:styleId="BookTitle">
    <w:name w:val="Book Title"/>
    <w:basedOn w:val="DefaultParagraphFont"/>
    <w:uiPriority w:val="33"/>
    <w:qFormat/>
    <w:rsid w:val="00233C14"/>
    <w:rPr>
      <w:b/>
      <w:bCs/>
      <w:smallCaps/>
      <w:spacing w:val="5"/>
    </w:rPr>
  </w:style>
  <w:style w:type="paragraph" w:styleId="TOCHeading">
    <w:name w:val="TOC Heading"/>
    <w:basedOn w:val="Heading1"/>
    <w:next w:val="Normal"/>
    <w:uiPriority w:val="39"/>
    <w:semiHidden/>
    <w:unhideWhenUsed/>
    <w:qFormat/>
    <w:rsid w:val="00233C14"/>
    <w:pPr>
      <w:spacing w:before="480" w:after="0" w:line="276" w:lineRule="auto"/>
      <w:outlineLvl w:val="9"/>
    </w:pPr>
    <w:rPr>
      <w:b/>
      <w:bCs/>
      <w:kern w:val="0"/>
      <w:sz w:val="28"/>
      <w:szCs w:val="28"/>
      <w14:ligatures w14:val="none"/>
    </w:rPr>
  </w:style>
  <w:style w:type="table" w:styleId="TableGrid">
    <w:name w:val="Table Grid"/>
    <w:basedOn w:val="TableNormal"/>
    <w:uiPriority w:val="59"/>
    <w:rsid w:val="00233C14"/>
    <w:pPr>
      <w:spacing w:after="0" w:line="240" w:lineRule="auto"/>
    </w:pPr>
    <w:rPr>
      <w:rFonts w:eastAsiaTheme="minorEastAs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233C14"/>
    <w:pPr>
      <w:spacing w:after="0" w:line="240" w:lineRule="auto"/>
    </w:pPr>
    <w:rPr>
      <w:rFonts w:eastAsiaTheme="minorEastAsia"/>
      <w:color w:val="000000" w:themeColor="text1" w:themeShade="BF"/>
      <w:kern w:val="0"/>
      <w:sz w:val="22"/>
      <w:szCs w:val="22"/>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33C14"/>
    <w:pPr>
      <w:spacing w:after="0" w:line="240" w:lineRule="auto"/>
    </w:pPr>
    <w:rPr>
      <w:rFonts w:eastAsiaTheme="minorEastAsia"/>
      <w:color w:val="0F4761" w:themeColor="accent1" w:themeShade="BF"/>
      <w:kern w:val="0"/>
      <w:sz w:val="22"/>
      <w:szCs w:val="22"/>
      <w14:ligatures w14:val="none"/>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LightShading-Accent2">
    <w:name w:val="Light Shading Accent 2"/>
    <w:basedOn w:val="TableNormal"/>
    <w:uiPriority w:val="60"/>
    <w:rsid w:val="00233C14"/>
    <w:pPr>
      <w:spacing w:after="0" w:line="240" w:lineRule="auto"/>
    </w:pPr>
    <w:rPr>
      <w:rFonts w:eastAsiaTheme="minorEastAsia"/>
      <w:color w:val="BF4E14" w:themeColor="accent2" w:themeShade="BF"/>
      <w:kern w:val="0"/>
      <w:sz w:val="22"/>
      <w:szCs w:val="22"/>
      <w14:ligatures w14:val="none"/>
    </w:rPr>
    <w:tblPr>
      <w:tblStyleRowBandSize w:val="1"/>
      <w:tblStyleColBandSize w:val="1"/>
      <w:tblBorders>
        <w:top w:val="single" w:sz="8" w:space="0" w:color="E97132" w:themeColor="accent2"/>
        <w:bottom w:val="single" w:sz="8" w:space="0" w:color="E97132" w:themeColor="accent2"/>
      </w:tblBorders>
    </w:tblPr>
    <w:tblStylePr w:type="fir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left w:val="nil"/>
          <w:right w:val="nil"/>
          <w:insideH w:val="nil"/>
          <w:insideV w:val="nil"/>
        </w:tcBorders>
        <w:shd w:val="clear" w:color="auto" w:fill="F9DBCC" w:themeFill="accent2" w:themeFillTint="3F"/>
      </w:tcPr>
    </w:tblStylePr>
  </w:style>
  <w:style w:type="table" w:styleId="LightShading-Accent3">
    <w:name w:val="Light Shading Accent 3"/>
    <w:basedOn w:val="TableNormal"/>
    <w:uiPriority w:val="60"/>
    <w:rsid w:val="00233C14"/>
    <w:pPr>
      <w:spacing w:after="0" w:line="240" w:lineRule="auto"/>
    </w:pPr>
    <w:rPr>
      <w:rFonts w:eastAsiaTheme="minorEastAsia"/>
      <w:color w:val="124F1A" w:themeColor="accent3" w:themeShade="BF"/>
      <w:kern w:val="0"/>
      <w:sz w:val="22"/>
      <w:szCs w:val="22"/>
      <w14:ligatures w14:val="none"/>
    </w:rPr>
    <w:tblPr>
      <w:tblStyleRowBandSize w:val="1"/>
      <w:tblStyleColBandSize w:val="1"/>
      <w:tblBorders>
        <w:top w:val="single" w:sz="8" w:space="0" w:color="196B24" w:themeColor="accent3"/>
        <w:bottom w:val="single" w:sz="8" w:space="0" w:color="196B24" w:themeColor="accent3"/>
      </w:tblBorders>
    </w:tblPr>
    <w:tblStylePr w:type="fir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la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left w:val="nil"/>
          <w:right w:val="nil"/>
          <w:insideH w:val="nil"/>
          <w:insideV w:val="nil"/>
        </w:tcBorders>
        <w:shd w:val="clear" w:color="auto" w:fill="B3EDBA" w:themeFill="accent3" w:themeFillTint="3F"/>
      </w:tcPr>
    </w:tblStylePr>
  </w:style>
  <w:style w:type="table" w:styleId="LightShading-Accent4">
    <w:name w:val="Light Shading Accent 4"/>
    <w:basedOn w:val="TableNormal"/>
    <w:uiPriority w:val="60"/>
    <w:rsid w:val="00233C14"/>
    <w:pPr>
      <w:spacing w:after="0" w:line="240" w:lineRule="auto"/>
    </w:pPr>
    <w:rPr>
      <w:rFonts w:eastAsiaTheme="minorEastAsia"/>
      <w:color w:val="0B769F" w:themeColor="accent4" w:themeShade="BF"/>
      <w:kern w:val="0"/>
      <w:sz w:val="22"/>
      <w:szCs w:val="22"/>
      <w14:ligatures w14:val="none"/>
    </w:rPr>
    <w:tblPr>
      <w:tblStyleRowBandSize w:val="1"/>
      <w:tblStyleColBandSize w:val="1"/>
      <w:tblBorders>
        <w:top w:val="single" w:sz="8" w:space="0" w:color="0F9ED5" w:themeColor="accent4"/>
        <w:bottom w:val="single" w:sz="8" w:space="0" w:color="0F9ED5" w:themeColor="accent4"/>
      </w:tblBorders>
    </w:tblPr>
    <w:tblStylePr w:type="fir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la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left w:val="nil"/>
          <w:right w:val="nil"/>
          <w:insideH w:val="nil"/>
          <w:insideV w:val="nil"/>
        </w:tcBorders>
        <w:shd w:val="clear" w:color="auto" w:fill="BDE9FA" w:themeFill="accent4" w:themeFillTint="3F"/>
      </w:tcPr>
    </w:tblStylePr>
  </w:style>
  <w:style w:type="table" w:styleId="LightShading-Accent5">
    <w:name w:val="Light Shading Accent 5"/>
    <w:basedOn w:val="TableNormal"/>
    <w:uiPriority w:val="60"/>
    <w:rsid w:val="00233C14"/>
    <w:pPr>
      <w:spacing w:after="0" w:line="240" w:lineRule="auto"/>
    </w:pPr>
    <w:rPr>
      <w:rFonts w:eastAsiaTheme="minorEastAsia"/>
      <w:color w:val="77206D" w:themeColor="accent5" w:themeShade="BF"/>
      <w:kern w:val="0"/>
      <w:sz w:val="22"/>
      <w:szCs w:val="22"/>
      <w14:ligatures w14:val="none"/>
    </w:rPr>
    <w:tblPr>
      <w:tblStyleRowBandSize w:val="1"/>
      <w:tblStyleColBandSize w:val="1"/>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table" w:styleId="LightShading-Accent6">
    <w:name w:val="Light Shading Accent 6"/>
    <w:basedOn w:val="TableNormal"/>
    <w:uiPriority w:val="60"/>
    <w:rsid w:val="00233C14"/>
    <w:pPr>
      <w:spacing w:after="0" w:line="240" w:lineRule="auto"/>
    </w:pPr>
    <w:rPr>
      <w:rFonts w:eastAsiaTheme="minorEastAsia"/>
      <w:color w:val="3A7C22" w:themeColor="accent6" w:themeShade="BF"/>
      <w:kern w:val="0"/>
      <w:sz w:val="22"/>
      <w:szCs w:val="22"/>
      <w14:ligatures w14:val="none"/>
    </w:rPr>
    <w:tblPr>
      <w:tblStyleRowBandSize w:val="1"/>
      <w:tblStyleColBandSize w:val="1"/>
      <w:tblBorders>
        <w:top w:val="single" w:sz="8" w:space="0" w:color="4EA72E" w:themeColor="accent6"/>
        <w:bottom w:val="single" w:sz="8" w:space="0" w:color="4EA72E" w:themeColor="accent6"/>
      </w:tblBorders>
    </w:tblPr>
    <w:tblStylePr w:type="fir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la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left w:val="nil"/>
          <w:right w:val="nil"/>
          <w:insideH w:val="nil"/>
          <w:insideV w:val="nil"/>
        </w:tcBorders>
        <w:shd w:val="clear" w:color="auto" w:fill="D0EFC5" w:themeFill="accent6" w:themeFillTint="3F"/>
      </w:tcPr>
    </w:tblStylePr>
  </w:style>
  <w:style w:type="table" w:styleId="LightList">
    <w:name w:val="Light List"/>
    <w:basedOn w:val="TableNormal"/>
    <w:uiPriority w:val="61"/>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LightList-Accent2">
    <w:name w:val="Light List Accent 2"/>
    <w:basedOn w:val="TableNormal"/>
    <w:uiPriority w:val="61"/>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pPr>
        <w:spacing w:before="0" w:after="0" w:line="240" w:lineRule="auto"/>
      </w:pPr>
      <w:rPr>
        <w:b/>
        <w:bCs/>
        <w:color w:val="FFFFFF" w:themeColor="background1"/>
      </w:rPr>
      <w:tblPr/>
      <w:tcPr>
        <w:shd w:val="clear" w:color="auto" w:fill="E97132" w:themeFill="accent2"/>
      </w:tcPr>
    </w:tblStylePr>
    <w:tblStylePr w:type="lastRow">
      <w:pPr>
        <w:spacing w:before="0" w:after="0" w:line="240" w:lineRule="auto"/>
      </w:pPr>
      <w:rPr>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style>
  <w:style w:type="table" w:styleId="LightList-Accent3">
    <w:name w:val="Light List Accent 3"/>
    <w:basedOn w:val="TableNormal"/>
    <w:uiPriority w:val="61"/>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LightList-Accent4">
    <w:name w:val="Light List Accent 4"/>
    <w:basedOn w:val="TableNormal"/>
    <w:uiPriority w:val="61"/>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LightList-Accent5">
    <w:name w:val="Light List Accent 5"/>
    <w:basedOn w:val="TableNormal"/>
    <w:uiPriority w:val="61"/>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LightList-Accent6">
    <w:name w:val="Light List Accent 6"/>
    <w:basedOn w:val="TableNormal"/>
    <w:uiPriority w:val="61"/>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table" w:styleId="LightGrid">
    <w:name w:val="Light Grid"/>
    <w:basedOn w:val="TableNormal"/>
    <w:uiPriority w:val="62"/>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LightGrid-Accent2">
    <w:name w:val="Light Grid Accent 2"/>
    <w:basedOn w:val="TableNormal"/>
    <w:uiPriority w:val="62"/>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18" w:space="0" w:color="E97132" w:themeColor="accent2"/>
          <w:right w:val="single" w:sz="8" w:space="0" w:color="E97132" w:themeColor="accent2"/>
          <w:insideH w:val="nil"/>
          <w:insideV w:val="single" w:sz="8" w:space="0" w:color="E9713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insideH w:val="nil"/>
          <w:insideV w:val="single" w:sz="8" w:space="0" w:color="E9713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shd w:val="clear" w:color="auto" w:fill="F9DBCC" w:themeFill="accent2" w:themeFillTint="3F"/>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shd w:val="clear" w:color="auto" w:fill="F9DBCC" w:themeFill="accent2" w:themeFillTint="3F"/>
      </w:tcPr>
    </w:tblStylePr>
    <w:tblStylePr w:type="band2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tcPr>
    </w:tblStylePr>
  </w:style>
  <w:style w:type="table" w:styleId="LightGrid-Accent3">
    <w:name w:val="Light Grid Accent 3"/>
    <w:basedOn w:val="TableNormal"/>
    <w:uiPriority w:val="62"/>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196B2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196B2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tcPr>
    </w:tblStylePr>
  </w:style>
  <w:style w:type="table" w:styleId="LightGrid-Accent4">
    <w:name w:val="Light Grid Accent 4"/>
    <w:basedOn w:val="TableNormal"/>
    <w:uiPriority w:val="62"/>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0F9ED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0F9ED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tcPr>
    </w:tblStylePr>
  </w:style>
  <w:style w:type="table" w:styleId="LightGrid-Accent5">
    <w:name w:val="Light Grid Accent 5"/>
    <w:basedOn w:val="TableNormal"/>
    <w:uiPriority w:val="62"/>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02B9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02B9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tcPr>
    </w:tblStylePr>
  </w:style>
  <w:style w:type="table" w:styleId="LightGrid-Accent6">
    <w:name w:val="Light Grid Accent 6"/>
    <w:basedOn w:val="TableNormal"/>
    <w:uiPriority w:val="62"/>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4EA7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4EA7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tcPr>
    </w:tblStylePr>
  </w:style>
  <w:style w:type="table" w:styleId="MediumShading1">
    <w:name w:val="Medium Shading 1"/>
    <w:basedOn w:val="TableNormal"/>
    <w:uiPriority w:val="63"/>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tblBorders>
    </w:tblPr>
    <w:tblStylePr w:type="firstRow">
      <w:pPr>
        <w:spacing w:before="0" w:after="0" w:line="240" w:lineRule="auto"/>
      </w:pPr>
      <w:rPr>
        <w:b/>
        <w:bCs/>
        <w:color w:val="FFFFFF" w:themeColor="background1"/>
      </w:rPr>
      <w:tblPr/>
      <w:tcPr>
        <w:tc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shd w:val="clear" w:color="auto" w:fill="E97132" w:themeFill="accent2"/>
      </w:tcPr>
    </w:tblStylePr>
    <w:tblStylePr w:type="lastRow">
      <w:pPr>
        <w:spacing w:before="0" w:after="0" w:line="240" w:lineRule="auto"/>
      </w:pPr>
      <w:rPr>
        <w:b/>
        <w:bCs/>
      </w:rPr>
      <w:tblPr/>
      <w:tcPr>
        <w:tcBorders>
          <w:top w:val="double" w:sz="6"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9DBCC" w:themeFill="accent2" w:themeFillTint="3F"/>
      </w:tcPr>
    </w:tblStylePr>
    <w:tblStylePr w:type="band1Horz">
      <w:tblPr/>
      <w:tcPr>
        <w:tcBorders>
          <w:insideH w:val="nil"/>
          <w:insideV w:val="nil"/>
        </w:tcBorders>
        <w:shd w:val="clear" w:color="auto" w:fill="F9DBCC"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33C14"/>
    <w:pPr>
      <w:spacing w:after="0" w:line="240" w:lineRule="auto"/>
    </w:pPr>
    <w:rPr>
      <w:rFonts w:eastAsiaTheme="minorEastAs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33C14"/>
    <w:pPr>
      <w:spacing w:after="0" w:line="240" w:lineRule="auto"/>
    </w:pPr>
    <w:rPr>
      <w:rFonts w:eastAsiaTheme="minorEastAs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33C14"/>
    <w:pPr>
      <w:spacing w:after="0" w:line="240" w:lineRule="auto"/>
    </w:pPr>
    <w:rPr>
      <w:rFonts w:eastAsiaTheme="minorEastAs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33C14"/>
    <w:pPr>
      <w:spacing w:after="0" w:line="240" w:lineRule="auto"/>
    </w:pPr>
    <w:rPr>
      <w:rFonts w:eastAsiaTheme="minorEastAs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33C14"/>
    <w:pPr>
      <w:spacing w:after="0" w:line="240" w:lineRule="auto"/>
    </w:pPr>
    <w:rPr>
      <w:rFonts w:eastAsiaTheme="minorEastAs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33C14"/>
    <w:pPr>
      <w:spacing w:after="0" w:line="240" w:lineRule="auto"/>
    </w:pPr>
    <w:rPr>
      <w:rFonts w:eastAsiaTheme="minorEastAs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33C14"/>
    <w:pPr>
      <w:spacing w:after="0" w:line="240" w:lineRule="auto"/>
    </w:pPr>
    <w:rPr>
      <w:rFonts w:eastAsiaTheme="minorEastAs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MediumList1-Accent2">
    <w:name w:val="Medium List 1 Accent 2"/>
    <w:basedOn w:val="TableNormal"/>
    <w:uiPriority w:val="65"/>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MediumList1-Accent3">
    <w:name w:val="Medium List 1 Accent 3"/>
    <w:basedOn w:val="TableNormal"/>
    <w:uiPriority w:val="65"/>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MediumList1-Accent4">
    <w:name w:val="Medium List 1 Accent 4"/>
    <w:basedOn w:val="TableNormal"/>
    <w:uiPriority w:val="65"/>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MediumList1-Accent5">
    <w:name w:val="Medium List 1 Accent 5"/>
    <w:basedOn w:val="TableNormal"/>
    <w:uiPriority w:val="65"/>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MediumList1-Accent6">
    <w:name w:val="Medium List 1 Accent 6"/>
    <w:basedOn w:val="TableNormal"/>
    <w:uiPriority w:val="65"/>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MediumList2">
    <w:name w:val="Medium List 2"/>
    <w:basedOn w:val="TableNormal"/>
    <w:uiPriority w:val="66"/>
    <w:rsid w:val="00233C14"/>
    <w:pPr>
      <w:spacing w:after="0" w:line="240" w:lineRule="auto"/>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33C14"/>
    <w:pPr>
      <w:spacing w:after="0" w:line="240" w:lineRule="auto"/>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single" w:sz="8" w:space="0" w:color="15608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33C14"/>
    <w:pPr>
      <w:spacing w:after="0" w:line="240" w:lineRule="auto"/>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single" w:sz="8" w:space="0" w:color="E9713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33C14"/>
    <w:pPr>
      <w:spacing w:after="0" w:line="240" w:lineRule="auto"/>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single" w:sz="8" w:space="0" w:color="196B2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33C14"/>
    <w:pPr>
      <w:spacing w:after="0" w:line="240" w:lineRule="auto"/>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single" w:sz="8" w:space="0" w:color="0F9ED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33C14"/>
    <w:pPr>
      <w:spacing w:after="0" w:line="240" w:lineRule="auto"/>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single" w:sz="8" w:space="0" w:color="A02B9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33C14"/>
    <w:pPr>
      <w:spacing w:after="0" w:line="240" w:lineRule="auto"/>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single" w:sz="8" w:space="0" w:color="4EA72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MediumGrid1-Accent2">
    <w:name w:val="Medium Grid 1 Accent 2"/>
    <w:basedOn w:val="TableNormal"/>
    <w:uiPriority w:val="67"/>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MediumGrid1-Accent3">
    <w:name w:val="Medium Grid 1 Accent 3"/>
    <w:basedOn w:val="TableNormal"/>
    <w:uiPriority w:val="67"/>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MediumGrid1-Accent4">
    <w:name w:val="Medium Grid 1 Accent 4"/>
    <w:basedOn w:val="TableNormal"/>
    <w:uiPriority w:val="67"/>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MediumGrid1-Accent5">
    <w:name w:val="Medium Grid 1 Accent 5"/>
    <w:basedOn w:val="TableNormal"/>
    <w:uiPriority w:val="67"/>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MediumGrid1-Accent6">
    <w:name w:val="Medium Grid 1 Accent 6"/>
    <w:basedOn w:val="TableNormal"/>
    <w:uiPriority w:val="67"/>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MediumGrid2">
    <w:name w:val="Medium Grid 2"/>
    <w:basedOn w:val="TableNormal"/>
    <w:uiPriority w:val="68"/>
    <w:rsid w:val="00233C14"/>
    <w:pPr>
      <w:spacing w:after="0" w:line="240" w:lineRule="auto"/>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33C14"/>
    <w:pPr>
      <w:spacing w:after="0" w:line="240" w:lineRule="auto"/>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156082" w:themeColor="accent1"/>
          <w:insideV w:val="single" w:sz="6" w:space="0" w:color="156082" w:themeColor="accent1"/>
        </w:tcBorders>
        <w:shd w:val="clear" w:color="auto" w:fill="64BDE6"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33C14"/>
    <w:pPr>
      <w:spacing w:after="0" w:line="240" w:lineRule="auto"/>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E97132" w:themeColor="accent2"/>
          <w:insideV w:val="single" w:sz="6" w:space="0" w:color="E97132" w:themeColor="accent2"/>
        </w:tcBorders>
        <w:shd w:val="clear" w:color="auto" w:fill="F4B7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33C14"/>
    <w:pPr>
      <w:spacing w:after="0" w:line="240" w:lineRule="auto"/>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196B24" w:themeColor="accent3"/>
          <w:insideV w:val="single" w:sz="6" w:space="0" w:color="196B24" w:themeColor="accent3"/>
        </w:tcBorders>
        <w:shd w:val="clear" w:color="auto" w:fill="66DB7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33C14"/>
    <w:pPr>
      <w:spacing w:after="0" w:line="240" w:lineRule="auto"/>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0F9ED5" w:themeColor="accent4"/>
          <w:insideV w:val="single" w:sz="6" w:space="0" w:color="0F9ED5" w:themeColor="accent4"/>
        </w:tcBorders>
        <w:shd w:val="clear" w:color="auto" w:fill="7BD3F5"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33C14"/>
    <w:pPr>
      <w:spacing w:after="0" w:line="240" w:lineRule="auto"/>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02B93" w:themeColor="accent5"/>
          <w:insideV w:val="single" w:sz="6" w:space="0" w:color="A02B93" w:themeColor="accent5"/>
        </w:tcBorders>
        <w:shd w:val="clear" w:color="auto" w:fill="DE86D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33C14"/>
    <w:pPr>
      <w:spacing w:after="0" w:line="240" w:lineRule="auto"/>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4EA72E" w:themeColor="accent6"/>
          <w:insideV w:val="single" w:sz="6" w:space="0" w:color="4EA72E" w:themeColor="accent6"/>
        </w:tcBorders>
        <w:shd w:val="clear" w:color="auto" w:fill="A0DF8A"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table" w:styleId="MediumGrid3-Accent2">
    <w:name w:val="Medium Grid 3 Accent 2"/>
    <w:basedOn w:val="TableNormal"/>
    <w:uiPriority w:val="69"/>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B798" w:themeFill="accent2" w:themeFillTint="7F"/>
      </w:tcPr>
    </w:tblStylePr>
  </w:style>
  <w:style w:type="table" w:styleId="MediumGrid3-Accent3">
    <w:name w:val="Medium Grid 3 Accent 3"/>
    <w:basedOn w:val="TableNormal"/>
    <w:uiPriority w:val="69"/>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DB75" w:themeFill="accent3" w:themeFillTint="7F"/>
      </w:tcPr>
    </w:tblStylePr>
  </w:style>
  <w:style w:type="table" w:styleId="MediumGrid3-Accent4">
    <w:name w:val="Medium Grid 3 Accent 4"/>
    <w:basedOn w:val="TableNormal"/>
    <w:uiPriority w:val="69"/>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BD3F5" w:themeFill="accent4" w:themeFillTint="7F"/>
      </w:tcPr>
    </w:tblStylePr>
  </w:style>
  <w:style w:type="table" w:styleId="MediumGrid3-Accent5">
    <w:name w:val="Medium Grid 3 Accent 5"/>
    <w:basedOn w:val="TableNormal"/>
    <w:uiPriority w:val="69"/>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E86D4" w:themeFill="accent5" w:themeFillTint="7F"/>
      </w:tcPr>
    </w:tblStylePr>
  </w:style>
  <w:style w:type="table" w:styleId="MediumGrid3-Accent6">
    <w:name w:val="Medium Grid 3 Accent 6"/>
    <w:basedOn w:val="TableNormal"/>
    <w:uiPriority w:val="69"/>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F8A" w:themeFill="accent6" w:themeFillTint="7F"/>
      </w:tcPr>
    </w:tblStylePr>
  </w:style>
  <w:style w:type="table" w:styleId="DarkList">
    <w:name w:val="Dark List"/>
    <w:basedOn w:val="TableNormal"/>
    <w:uiPriority w:val="70"/>
    <w:rsid w:val="00233C14"/>
    <w:pPr>
      <w:spacing w:after="0" w:line="240" w:lineRule="auto"/>
    </w:pPr>
    <w:rPr>
      <w:rFonts w:eastAsiaTheme="minorEastAsia"/>
      <w:color w:val="FFFFFF" w:themeColor="background1"/>
      <w:kern w:val="0"/>
      <w:sz w:val="22"/>
      <w:szCs w:val="22"/>
      <w14:ligatures w14:val="none"/>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33C14"/>
    <w:pPr>
      <w:spacing w:after="0" w:line="240" w:lineRule="auto"/>
    </w:pPr>
    <w:rPr>
      <w:rFonts w:eastAsiaTheme="minorEastAsia"/>
      <w:color w:val="FFFFFF" w:themeColor="background1"/>
      <w:kern w:val="0"/>
      <w:sz w:val="22"/>
      <w:szCs w:val="22"/>
      <w14:ligatures w14:val="none"/>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DarkList-Accent2">
    <w:name w:val="Dark List Accent 2"/>
    <w:basedOn w:val="TableNormal"/>
    <w:uiPriority w:val="70"/>
    <w:rsid w:val="00233C14"/>
    <w:pPr>
      <w:spacing w:after="0" w:line="240" w:lineRule="auto"/>
    </w:pPr>
    <w:rPr>
      <w:rFonts w:eastAsiaTheme="minorEastAsia"/>
      <w:color w:val="FFFFFF" w:themeColor="background1"/>
      <w:kern w:val="0"/>
      <w:sz w:val="22"/>
      <w:szCs w:val="22"/>
      <w14:ligatures w14:val="none"/>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DarkList-Accent3">
    <w:name w:val="Dark List Accent 3"/>
    <w:basedOn w:val="TableNormal"/>
    <w:uiPriority w:val="70"/>
    <w:rsid w:val="00233C14"/>
    <w:pPr>
      <w:spacing w:after="0" w:line="240" w:lineRule="auto"/>
    </w:pPr>
    <w:rPr>
      <w:rFonts w:eastAsiaTheme="minorEastAsia"/>
      <w:color w:val="FFFFFF" w:themeColor="background1"/>
      <w:kern w:val="0"/>
      <w:sz w:val="22"/>
      <w:szCs w:val="22"/>
      <w14:ligatures w14:val="none"/>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DarkList-Accent4">
    <w:name w:val="Dark List Accent 4"/>
    <w:basedOn w:val="TableNormal"/>
    <w:uiPriority w:val="70"/>
    <w:rsid w:val="00233C14"/>
    <w:pPr>
      <w:spacing w:after="0" w:line="240" w:lineRule="auto"/>
    </w:pPr>
    <w:rPr>
      <w:rFonts w:eastAsiaTheme="minorEastAsia"/>
      <w:color w:val="FFFFFF" w:themeColor="background1"/>
      <w:kern w:val="0"/>
      <w:sz w:val="22"/>
      <w:szCs w:val="22"/>
      <w14:ligatures w14:val="none"/>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DarkList-Accent5">
    <w:name w:val="Dark List Accent 5"/>
    <w:basedOn w:val="TableNormal"/>
    <w:uiPriority w:val="70"/>
    <w:rsid w:val="00233C14"/>
    <w:pPr>
      <w:spacing w:after="0" w:line="240" w:lineRule="auto"/>
    </w:pPr>
    <w:rPr>
      <w:rFonts w:eastAsiaTheme="minorEastAsia"/>
      <w:color w:val="FFFFFF" w:themeColor="background1"/>
      <w:kern w:val="0"/>
      <w:sz w:val="22"/>
      <w:szCs w:val="22"/>
      <w14:ligatures w14:val="none"/>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DarkList-Accent6">
    <w:name w:val="Dark List Accent 6"/>
    <w:basedOn w:val="TableNormal"/>
    <w:uiPriority w:val="70"/>
    <w:rsid w:val="00233C14"/>
    <w:pPr>
      <w:spacing w:after="0" w:line="240" w:lineRule="auto"/>
    </w:pPr>
    <w:rPr>
      <w:rFonts w:eastAsiaTheme="minorEastAsia"/>
      <w:color w:val="FFFFFF" w:themeColor="background1"/>
      <w:kern w:val="0"/>
      <w:sz w:val="22"/>
      <w:szCs w:val="22"/>
      <w14:ligatures w14:val="none"/>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table" w:styleId="ColorfulShading">
    <w:name w:val="Colorful Shading"/>
    <w:basedOn w:val="TableNormal"/>
    <w:uiPriority w:val="71"/>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0C394D" w:themeColor="accent1" w:themeShade="99"/>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993F10" w:themeColor="accent2" w:themeShade="99"/>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0F4015" w:themeColor="accent3" w:themeShade="99"/>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ColorfulShading-Accent4">
    <w:name w:val="Colorful Shading Accent 4"/>
    <w:basedOn w:val="TableNormal"/>
    <w:uiPriority w:val="71"/>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095E7F" w:themeColor="accent4" w:themeShade="99"/>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5F1957" w:themeColor="accent5" w:themeShade="99"/>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2E641B" w:themeColor="accent6" w:themeShade="99"/>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233C14"/>
    <w:pPr>
      <w:spacing w:after="0" w:line="240" w:lineRule="auto"/>
    </w:pPr>
    <w:rPr>
      <w:rFonts w:eastAsiaTheme="minorEastAsia"/>
      <w:color w:val="000000" w:themeColor="text1"/>
      <w:kern w:val="0"/>
      <w:sz w:val="22"/>
      <w:szCs w:val="22"/>
      <w14:ligatures w14:val="none"/>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33C14"/>
    <w:pPr>
      <w:spacing w:after="0" w:line="240" w:lineRule="auto"/>
    </w:pPr>
    <w:rPr>
      <w:rFonts w:eastAsiaTheme="minorEastAsia"/>
      <w:color w:val="000000" w:themeColor="text1"/>
      <w:kern w:val="0"/>
      <w:sz w:val="22"/>
      <w:szCs w:val="22"/>
      <w14:ligatures w14:val="none"/>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ColorfulList-Accent2">
    <w:name w:val="Colorful List Accent 2"/>
    <w:basedOn w:val="TableNormal"/>
    <w:uiPriority w:val="72"/>
    <w:rsid w:val="00233C14"/>
    <w:pPr>
      <w:spacing w:after="0" w:line="240" w:lineRule="auto"/>
    </w:pPr>
    <w:rPr>
      <w:rFonts w:eastAsiaTheme="minorEastAsia"/>
      <w:color w:val="000000" w:themeColor="text1"/>
      <w:kern w:val="0"/>
      <w:sz w:val="22"/>
      <w:szCs w:val="22"/>
      <w14:ligatures w14:val="none"/>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ColorfulList-Accent3">
    <w:name w:val="Colorful List Accent 3"/>
    <w:basedOn w:val="TableNormal"/>
    <w:uiPriority w:val="72"/>
    <w:rsid w:val="00233C14"/>
    <w:pPr>
      <w:spacing w:after="0" w:line="240" w:lineRule="auto"/>
    </w:pPr>
    <w:rPr>
      <w:rFonts w:eastAsiaTheme="minorEastAsia"/>
      <w:color w:val="000000" w:themeColor="text1"/>
      <w:kern w:val="0"/>
      <w:sz w:val="22"/>
      <w:szCs w:val="22"/>
      <w14:ligatures w14:val="none"/>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ColorfulList-Accent4">
    <w:name w:val="Colorful List Accent 4"/>
    <w:basedOn w:val="TableNormal"/>
    <w:uiPriority w:val="72"/>
    <w:rsid w:val="00233C14"/>
    <w:pPr>
      <w:spacing w:after="0" w:line="240" w:lineRule="auto"/>
    </w:pPr>
    <w:rPr>
      <w:rFonts w:eastAsiaTheme="minorEastAsia"/>
      <w:color w:val="000000" w:themeColor="text1"/>
      <w:kern w:val="0"/>
      <w:sz w:val="22"/>
      <w:szCs w:val="22"/>
      <w14:ligatures w14:val="none"/>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ColorfulList-Accent5">
    <w:name w:val="Colorful List Accent 5"/>
    <w:basedOn w:val="TableNormal"/>
    <w:uiPriority w:val="72"/>
    <w:rsid w:val="00233C14"/>
    <w:pPr>
      <w:spacing w:after="0" w:line="240" w:lineRule="auto"/>
    </w:pPr>
    <w:rPr>
      <w:rFonts w:eastAsiaTheme="minorEastAsia"/>
      <w:color w:val="000000" w:themeColor="text1"/>
      <w:kern w:val="0"/>
      <w:sz w:val="22"/>
      <w:szCs w:val="22"/>
      <w14:ligatures w14:val="none"/>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ColorfulList-Accent6">
    <w:name w:val="Colorful List Accent 6"/>
    <w:basedOn w:val="TableNormal"/>
    <w:uiPriority w:val="72"/>
    <w:rsid w:val="00233C14"/>
    <w:pPr>
      <w:spacing w:after="0" w:line="240" w:lineRule="auto"/>
    </w:pPr>
    <w:rPr>
      <w:rFonts w:eastAsiaTheme="minorEastAsia"/>
      <w:color w:val="000000" w:themeColor="text1"/>
      <w:kern w:val="0"/>
      <w:sz w:val="22"/>
      <w:szCs w:val="22"/>
      <w14:ligatures w14:val="none"/>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ColorfulGrid">
    <w:name w:val="Colorful Grid"/>
    <w:basedOn w:val="TableNormal"/>
    <w:uiPriority w:val="73"/>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ColorfulGrid-Accent2">
    <w:name w:val="Colorful Grid Accent 2"/>
    <w:basedOn w:val="TableNormal"/>
    <w:uiPriority w:val="73"/>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ColorfulGrid-Accent3">
    <w:name w:val="Colorful Grid Accent 3"/>
    <w:basedOn w:val="TableNormal"/>
    <w:uiPriority w:val="73"/>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ColorfulGrid-Accent4">
    <w:name w:val="Colorful Grid Accent 4"/>
    <w:basedOn w:val="TableNormal"/>
    <w:uiPriority w:val="73"/>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ColorfulGrid-Accent5">
    <w:name w:val="Colorful Grid Accent 5"/>
    <w:basedOn w:val="TableNormal"/>
    <w:uiPriority w:val="73"/>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ColorfulGrid-Accent6">
    <w:name w:val="Colorful Grid Accent 6"/>
    <w:basedOn w:val="TableNormal"/>
    <w:uiPriority w:val="73"/>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paragraph" w:customStyle="1" w:styleId="MTDisplayEquation">
    <w:name w:val="MTDisplayEquation"/>
    <w:basedOn w:val="Normal"/>
    <w:next w:val="Normal"/>
    <w:link w:val="MTDisplayEquationChar"/>
    <w:rsid w:val="00233C14"/>
    <w:pPr>
      <w:tabs>
        <w:tab w:val="center" w:pos="4320"/>
        <w:tab w:val="right" w:pos="8640"/>
      </w:tabs>
      <w:spacing w:after="0" w:line="240" w:lineRule="auto"/>
      <w:jc w:val="center"/>
    </w:pPr>
    <w:rPr>
      <w:rFonts w:eastAsiaTheme="minorEastAsia"/>
      <w:b/>
      <w:kern w:val="0"/>
      <w:szCs w:val="22"/>
      <w14:ligatures w14:val="none"/>
    </w:rPr>
  </w:style>
  <w:style w:type="character" w:customStyle="1" w:styleId="MTDisplayEquationChar">
    <w:name w:val="MTDisplayEquation Char"/>
    <w:basedOn w:val="DefaultParagraphFont"/>
    <w:link w:val="MTDisplayEquation"/>
    <w:rsid w:val="00233C14"/>
    <w:rPr>
      <w:rFonts w:eastAsiaTheme="minorEastAsia"/>
      <w:b/>
      <w:kern w:val="0"/>
      <w:szCs w:val="22"/>
      <w14:ligatures w14:val="none"/>
    </w:rPr>
  </w:style>
  <w:style w:type="character" w:customStyle="1" w:styleId="ListParagraphChar">
    <w:name w:val="List Paragraph Char"/>
    <w:aliases w:val="List Paragraph_FS Char,Câu dẫn Char,HPL01 Char,chuẩn không cần chỉnh Char,List Paragraph3 Char,Dau - Char"/>
    <w:link w:val="ListParagraph"/>
    <w:uiPriority w:val="34"/>
    <w:qFormat/>
    <w:locked/>
    <w:rsid w:val="00233C14"/>
  </w:style>
  <w:style w:type="table" w:customStyle="1" w:styleId="YoungMixTable">
    <w:name w:val="YoungMix_Table"/>
    <w:rsid w:val="00233C14"/>
    <w:pPr>
      <w:spacing w:line="259" w:lineRule="auto"/>
    </w:pPr>
    <w:rPr>
      <w:rFonts w:ascii="Times New Roman" w:hAnsi="Times New Roman"/>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99" Type="http://schemas.openxmlformats.org/officeDocument/2006/relationships/oleObject" Target="embeddings/oleObject157.bin"/><Relationship Id="rId21" Type="http://schemas.openxmlformats.org/officeDocument/2006/relationships/oleObject" Target="embeddings/oleObject8.bin"/><Relationship Id="rId63" Type="http://schemas.openxmlformats.org/officeDocument/2006/relationships/oleObject" Target="embeddings/oleObject30.bin"/><Relationship Id="rId159" Type="http://schemas.openxmlformats.org/officeDocument/2006/relationships/image" Target="media/image69.wmf"/><Relationship Id="rId170" Type="http://schemas.openxmlformats.org/officeDocument/2006/relationships/oleObject" Target="embeddings/oleObject90.bin"/><Relationship Id="rId226" Type="http://schemas.openxmlformats.org/officeDocument/2006/relationships/oleObject" Target="embeddings/oleObject118.bin"/><Relationship Id="rId268" Type="http://schemas.openxmlformats.org/officeDocument/2006/relationships/image" Target="media/image122.wmf"/><Relationship Id="rId32" Type="http://schemas.openxmlformats.org/officeDocument/2006/relationships/oleObject" Target="embeddings/oleObject14.bin"/><Relationship Id="rId74" Type="http://schemas.openxmlformats.org/officeDocument/2006/relationships/oleObject" Target="embeddings/oleObject36.bin"/><Relationship Id="rId128" Type="http://schemas.openxmlformats.org/officeDocument/2006/relationships/oleObject" Target="embeddings/oleObject68.bin"/><Relationship Id="rId5" Type="http://schemas.openxmlformats.org/officeDocument/2006/relationships/footnotes" Target="footnotes.xml"/><Relationship Id="rId181" Type="http://schemas.openxmlformats.org/officeDocument/2006/relationships/image" Target="media/image80.wmf"/><Relationship Id="rId237" Type="http://schemas.openxmlformats.org/officeDocument/2006/relationships/image" Target="media/image107.wmf"/><Relationship Id="rId279" Type="http://schemas.openxmlformats.org/officeDocument/2006/relationships/image" Target="media/image127.wmf"/><Relationship Id="rId43" Type="http://schemas.openxmlformats.org/officeDocument/2006/relationships/image" Target="media/image18.wmf"/><Relationship Id="rId139" Type="http://schemas.openxmlformats.org/officeDocument/2006/relationships/image" Target="media/image60.wmf"/><Relationship Id="rId290" Type="http://schemas.openxmlformats.org/officeDocument/2006/relationships/image" Target="media/image132.wmf"/><Relationship Id="rId304" Type="http://schemas.openxmlformats.org/officeDocument/2006/relationships/image" Target="media/image139.wmf"/><Relationship Id="rId85" Type="http://schemas.openxmlformats.org/officeDocument/2006/relationships/image" Target="media/image38.wmf"/><Relationship Id="rId150" Type="http://schemas.openxmlformats.org/officeDocument/2006/relationships/oleObject" Target="embeddings/oleObject80.bin"/><Relationship Id="rId192" Type="http://schemas.openxmlformats.org/officeDocument/2006/relationships/oleObject" Target="embeddings/oleObject101.bin"/><Relationship Id="rId206" Type="http://schemas.openxmlformats.org/officeDocument/2006/relationships/oleObject" Target="embeddings/oleObject108.bin"/><Relationship Id="rId248" Type="http://schemas.openxmlformats.org/officeDocument/2006/relationships/oleObject" Target="embeddings/oleObject130.bin"/><Relationship Id="rId12" Type="http://schemas.openxmlformats.org/officeDocument/2006/relationships/image" Target="media/image3.wmf"/><Relationship Id="rId108" Type="http://schemas.openxmlformats.org/officeDocument/2006/relationships/oleObject" Target="embeddings/oleObject55.bin"/><Relationship Id="rId315" Type="http://schemas.openxmlformats.org/officeDocument/2006/relationships/fontTable" Target="fontTable.xml"/><Relationship Id="rId54" Type="http://schemas.openxmlformats.org/officeDocument/2006/relationships/oleObject" Target="embeddings/oleObject25.bin"/><Relationship Id="rId96" Type="http://schemas.openxmlformats.org/officeDocument/2006/relationships/image" Target="media/image42.wmf"/><Relationship Id="rId161" Type="http://schemas.openxmlformats.org/officeDocument/2006/relationships/image" Target="media/image70.wmf"/><Relationship Id="rId217" Type="http://schemas.openxmlformats.org/officeDocument/2006/relationships/image" Target="media/image98.wmf"/><Relationship Id="rId259" Type="http://schemas.openxmlformats.org/officeDocument/2006/relationships/oleObject" Target="embeddings/oleObject136.bin"/><Relationship Id="rId23" Type="http://schemas.openxmlformats.org/officeDocument/2006/relationships/oleObject" Target="embeddings/oleObject9.bin"/><Relationship Id="rId119" Type="http://schemas.openxmlformats.org/officeDocument/2006/relationships/oleObject" Target="embeddings/oleObject61.bin"/><Relationship Id="rId270" Type="http://schemas.openxmlformats.org/officeDocument/2006/relationships/image" Target="media/image123.wmf"/><Relationship Id="rId65" Type="http://schemas.openxmlformats.org/officeDocument/2006/relationships/oleObject" Target="embeddings/oleObject31.bin"/><Relationship Id="rId130" Type="http://schemas.openxmlformats.org/officeDocument/2006/relationships/oleObject" Target="embeddings/oleObject69.bin"/><Relationship Id="rId172" Type="http://schemas.openxmlformats.org/officeDocument/2006/relationships/oleObject" Target="embeddings/oleObject91.bin"/><Relationship Id="rId193" Type="http://schemas.openxmlformats.org/officeDocument/2006/relationships/image" Target="media/image86.wmf"/><Relationship Id="rId207" Type="http://schemas.openxmlformats.org/officeDocument/2006/relationships/image" Target="media/image93.wmf"/><Relationship Id="rId228" Type="http://schemas.openxmlformats.org/officeDocument/2006/relationships/oleObject" Target="embeddings/oleObject120.bin"/><Relationship Id="rId249" Type="http://schemas.openxmlformats.org/officeDocument/2006/relationships/image" Target="media/image113.wmf"/><Relationship Id="rId13" Type="http://schemas.openxmlformats.org/officeDocument/2006/relationships/oleObject" Target="embeddings/oleObject4.bin"/><Relationship Id="rId109" Type="http://schemas.openxmlformats.org/officeDocument/2006/relationships/image" Target="media/image48.wmf"/><Relationship Id="rId260" Type="http://schemas.openxmlformats.org/officeDocument/2006/relationships/image" Target="media/image118.wmf"/><Relationship Id="rId281" Type="http://schemas.openxmlformats.org/officeDocument/2006/relationships/oleObject" Target="embeddings/oleObject148.bin"/><Relationship Id="rId316" Type="http://schemas.openxmlformats.org/officeDocument/2006/relationships/theme" Target="theme/theme1.xml"/><Relationship Id="rId34" Type="http://schemas.openxmlformats.org/officeDocument/2006/relationships/oleObject" Target="embeddings/oleObject15.bin"/><Relationship Id="rId55" Type="http://schemas.openxmlformats.org/officeDocument/2006/relationships/image" Target="media/image24.wmf"/><Relationship Id="rId76" Type="http://schemas.openxmlformats.org/officeDocument/2006/relationships/oleObject" Target="embeddings/oleObject37.bin"/><Relationship Id="rId97" Type="http://schemas.openxmlformats.org/officeDocument/2006/relationships/oleObject" Target="embeddings/oleObject49.bin"/><Relationship Id="rId120" Type="http://schemas.openxmlformats.org/officeDocument/2006/relationships/oleObject" Target="embeddings/oleObject62.bin"/><Relationship Id="rId141" Type="http://schemas.openxmlformats.org/officeDocument/2006/relationships/image" Target="media/image61.wmf"/><Relationship Id="rId7" Type="http://schemas.openxmlformats.org/officeDocument/2006/relationships/image" Target="media/image1.wmf"/><Relationship Id="rId162" Type="http://schemas.openxmlformats.org/officeDocument/2006/relationships/oleObject" Target="embeddings/oleObject86.bin"/><Relationship Id="rId183" Type="http://schemas.openxmlformats.org/officeDocument/2006/relationships/image" Target="media/image81.wmf"/><Relationship Id="rId218" Type="http://schemas.openxmlformats.org/officeDocument/2006/relationships/oleObject" Target="embeddings/oleObject114.bin"/><Relationship Id="rId239" Type="http://schemas.openxmlformats.org/officeDocument/2006/relationships/image" Target="media/image108.wmf"/><Relationship Id="rId250" Type="http://schemas.openxmlformats.org/officeDocument/2006/relationships/oleObject" Target="embeddings/oleObject131.bin"/><Relationship Id="rId271" Type="http://schemas.openxmlformats.org/officeDocument/2006/relationships/oleObject" Target="embeddings/oleObject142.bin"/><Relationship Id="rId292" Type="http://schemas.openxmlformats.org/officeDocument/2006/relationships/image" Target="media/image133.wmf"/><Relationship Id="rId306" Type="http://schemas.openxmlformats.org/officeDocument/2006/relationships/image" Target="media/image140.wmf"/><Relationship Id="rId24" Type="http://schemas.openxmlformats.org/officeDocument/2006/relationships/oleObject" Target="embeddings/oleObject10.bin"/><Relationship Id="rId45" Type="http://schemas.openxmlformats.org/officeDocument/2006/relationships/image" Target="media/image19.wmf"/><Relationship Id="rId66" Type="http://schemas.openxmlformats.org/officeDocument/2006/relationships/oleObject" Target="embeddings/oleObject32.bin"/><Relationship Id="rId87" Type="http://schemas.openxmlformats.org/officeDocument/2006/relationships/image" Target="media/image39.wmf"/><Relationship Id="rId110" Type="http://schemas.openxmlformats.org/officeDocument/2006/relationships/oleObject" Target="embeddings/oleObject56.bin"/><Relationship Id="rId131" Type="http://schemas.openxmlformats.org/officeDocument/2006/relationships/image" Target="media/image56.wmf"/><Relationship Id="rId152" Type="http://schemas.openxmlformats.org/officeDocument/2006/relationships/oleObject" Target="embeddings/oleObject81.bin"/><Relationship Id="rId173" Type="http://schemas.openxmlformats.org/officeDocument/2006/relationships/image" Target="media/image76.wmf"/><Relationship Id="rId194" Type="http://schemas.openxmlformats.org/officeDocument/2006/relationships/oleObject" Target="embeddings/oleObject102.bin"/><Relationship Id="rId208" Type="http://schemas.openxmlformats.org/officeDocument/2006/relationships/oleObject" Target="embeddings/oleObject109.bin"/><Relationship Id="rId229" Type="http://schemas.openxmlformats.org/officeDocument/2006/relationships/image" Target="media/image103.wmf"/><Relationship Id="rId240" Type="http://schemas.openxmlformats.org/officeDocument/2006/relationships/oleObject" Target="embeddings/oleObject126.bin"/><Relationship Id="rId261" Type="http://schemas.openxmlformats.org/officeDocument/2006/relationships/oleObject" Target="embeddings/oleObject137.bin"/><Relationship Id="rId14" Type="http://schemas.openxmlformats.org/officeDocument/2006/relationships/image" Target="media/image4.wmf"/><Relationship Id="rId35" Type="http://schemas.openxmlformats.org/officeDocument/2006/relationships/image" Target="media/image14.wmf"/><Relationship Id="rId56" Type="http://schemas.openxmlformats.org/officeDocument/2006/relationships/oleObject" Target="embeddings/oleObject26.bin"/><Relationship Id="rId77" Type="http://schemas.openxmlformats.org/officeDocument/2006/relationships/image" Target="media/image34.wmf"/><Relationship Id="rId100" Type="http://schemas.openxmlformats.org/officeDocument/2006/relationships/image" Target="media/image44.wmf"/><Relationship Id="rId282" Type="http://schemas.openxmlformats.org/officeDocument/2006/relationships/image" Target="media/image128.wmf"/><Relationship Id="rId8" Type="http://schemas.openxmlformats.org/officeDocument/2006/relationships/oleObject" Target="embeddings/oleObject1.bin"/><Relationship Id="rId98" Type="http://schemas.openxmlformats.org/officeDocument/2006/relationships/image" Target="media/image43.wmf"/><Relationship Id="rId121" Type="http://schemas.openxmlformats.org/officeDocument/2006/relationships/oleObject" Target="embeddings/oleObject63.bin"/><Relationship Id="rId142" Type="http://schemas.openxmlformats.org/officeDocument/2006/relationships/oleObject" Target="embeddings/oleObject75.bin"/><Relationship Id="rId163" Type="http://schemas.openxmlformats.org/officeDocument/2006/relationships/image" Target="media/image71.wmf"/><Relationship Id="rId184" Type="http://schemas.openxmlformats.org/officeDocument/2006/relationships/oleObject" Target="embeddings/oleObject97.bin"/><Relationship Id="rId219" Type="http://schemas.openxmlformats.org/officeDocument/2006/relationships/image" Target="media/image99.wmf"/><Relationship Id="rId230" Type="http://schemas.openxmlformats.org/officeDocument/2006/relationships/oleObject" Target="embeddings/oleObject121.bin"/><Relationship Id="rId251" Type="http://schemas.openxmlformats.org/officeDocument/2006/relationships/image" Target="media/image114.wmf"/><Relationship Id="rId25" Type="http://schemas.openxmlformats.org/officeDocument/2006/relationships/image" Target="media/image9.wmf"/><Relationship Id="rId46" Type="http://schemas.openxmlformats.org/officeDocument/2006/relationships/oleObject" Target="embeddings/oleObject21.bin"/><Relationship Id="rId67" Type="http://schemas.openxmlformats.org/officeDocument/2006/relationships/image" Target="media/image29.wmf"/><Relationship Id="rId272" Type="http://schemas.openxmlformats.org/officeDocument/2006/relationships/image" Target="media/image124.wmf"/><Relationship Id="rId293" Type="http://schemas.openxmlformats.org/officeDocument/2006/relationships/oleObject" Target="embeddings/oleObject154.bin"/><Relationship Id="rId307" Type="http://schemas.openxmlformats.org/officeDocument/2006/relationships/oleObject" Target="embeddings/oleObject161.bin"/><Relationship Id="rId88" Type="http://schemas.openxmlformats.org/officeDocument/2006/relationships/oleObject" Target="embeddings/oleObject43.bin"/><Relationship Id="rId111" Type="http://schemas.openxmlformats.org/officeDocument/2006/relationships/image" Target="media/image49.wmf"/><Relationship Id="rId132" Type="http://schemas.openxmlformats.org/officeDocument/2006/relationships/oleObject" Target="embeddings/oleObject70.bin"/><Relationship Id="rId153" Type="http://schemas.openxmlformats.org/officeDocument/2006/relationships/image" Target="media/image66.wmf"/><Relationship Id="rId174" Type="http://schemas.openxmlformats.org/officeDocument/2006/relationships/oleObject" Target="embeddings/oleObject92.bin"/><Relationship Id="rId195" Type="http://schemas.openxmlformats.org/officeDocument/2006/relationships/image" Target="media/image87.wmf"/><Relationship Id="rId209" Type="http://schemas.openxmlformats.org/officeDocument/2006/relationships/image" Target="media/image94.wmf"/><Relationship Id="rId220" Type="http://schemas.openxmlformats.org/officeDocument/2006/relationships/oleObject" Target="embeddings/oleObject115.bin"/><Relationship Id="rId241" Type="http://schemas.openxmlformats.org/officeDocument/2006/relationships/image" Target="media/image109.wmf"/><Relationship Id="rId15" Type="http://schemas.openxmlformats.org/officeDocument/2006/relationships/oleObject" Target="embeddings/oleObject5.bin"/><Relationship Id="rId36" Type="http://schemas.openxmlformats.org/officeDocument/2006/relationships/oleObject" Target="embeddings/oleObject16.bin"/><Relationship Id="rId57" Type="http://schemas.openxmlformats.org/officeDocument/2006/relationships/image" Target="media/image25.wmf"/><Relationship Id="rId262" Type="http://schemas.openxmlformats.org/officeDocument/2006/relationships/image" Target="media/image119.wmf"/><Relationship Id="rId283" Type="http://schemas.openxmlformats.org/officeDocument/2006/relationships/oleObject" Target="embeddings/oleObject149.bin"/><Relationship Id="rId78" Type="http://schemas.openxmlformats.org/officeDocument/2006/relationships/oleObject" Target="embeddings/oleObject38.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4.bin"/><Relationship Id="rId143" Type="http://schemas.openxmlformats.org/officeDocument/2006/relationships/image" Target="media/image62.wmf"/><Relationship Id="rId164" Type="http://schemas.openxmlformats.org/officeDocument/2006/relationships/oleObject" Target="embeddings/oleObject87.bin"/><Relationship Id="rId185" Type="http://schemas.openxmlformats.org/officeDocument/2006/relationships/image" Target="media/image82.wmf"/><Relationship Id="rId9" Type="http://schemas.openxmlformats.org/officeDocument/2006/relationships/oleObject" Target="embeddings/oleObject2.bin"/><Relationship Id="rId210" Type="http://schemas.openxmlformats.org/officeDocument/2006/relationships/oleObject" Target="embeddings/oleObject110.bin"/><Relationship Id="rId26" Type="http://schemas.openxmlformats.org/officeDocument/2006/relationships/oleObject" Target="embeddings/oleObject11.bin"/><Relationship Id="rId231" Type="http://schemas.openxmlformats.org/officeDocument/2006/relationships/image" Target="media/image104.wmf"/><Relationship Id="rId252" Type="http://schemas.openxmlformats.org/officeDocument/2006/relationships/oleObject" Target="embeddings/oleObject132.bin"/><Relationship Id="rId273" Type="http://schemas.openxmlformats.org/officeDocument/2006/relationships/oleObject" Target="embeddings/oleObject143.bin"/><Relationship Id="rId294" Type="http://schemas.openxmlformats.org/officeDocument/2006/relationships/image" Target="media/image134.wmf"/><Relationship Id="rId308" Type="http://schemas.openxmlformats.org/officeDocument/2006/relationships/image" Target="media/image141.wmf"/><Relationship Id="rId47" Type="http://schemas.openxmlformats.org/officeDocument/2006/relationships/image" Target="media/image20.wmf"/><Relationship Id="rId68" Type="http://schemas.openxmlformats.org/officeDocument/2006/relationships/oleObject" Target="embeddings/oleObject33.bin"/><Relationship Id="rId89" Type="http://schemas.openxmlformats.org/officeDocument/2006/relationships/image" Target="media/image40.wmf"/><Relationship Id="rId112" Type="http://schemas.openxmlformats.org/officeDocument/2006/relationships/oleObject" Target="embeddings/oleObject57.bin"/><Relationship Id="rId133" Type="http://schemas.openxmlformats.org/officeDocument/2006/relationships/image" Target="media/image57.wmf"/><Relationship Id="rId154" Type="http://schemas.openxmlformats.org/officeDocument/2006/relationships/oleObject" Target="embeddings/oleObject82.bin"/><Relationship Id="rId175" Type="http://schemas.openxmlformats.org/officeDocument/2006/relationships/image" Target="media/image77.wmf"/><Relationship Id="rId196" Type="http://schemas.openxmlformats.org/officeDocument/2006/relationships/oleObject" Target="embeddings/oleObject103.bin"/><Relationship Id="rId200" Type="http://schemas.openxmlformats.org/officeDocument/2006/relationships/oleObject" Target="embeddings/oleObject105.bin"/><Relationship Id="rId16" Type="http://schemas.openxmlformats.org/officeDocument/2006/relationships/image" Target="media/image5.wmf"/><Relationship Id="rId221" Type="http://schemas.openxmlformats.org/officeDocument/2006/relationships/image" Target="media/image100.wmf"/><Relationship Id="rId242" Type="http://schemas.openxmlformats.org/officeDocument/2006/relationships/oleObject" Target="embeddings/oleObject127.bin"/><Relationship Id="rId263" Type="http://schemas.openxmlformats.org/officeDocument/2006/relationships/oleObject" Target="embeddings/oleObject138.bin"/><Relationship Id="rId284" Type="http://schemas.openxmlformats.org/officeDocument/2006/relationships/image" Target="media/image129.wmf"/><Relationship Id="rId37" Type="http://schemas.openxmlformats.org/officeDocument/2006/relationships/image" Target="media/image15.wmf"/><Relationship Id="rId58" Type="http://schemas.openxmlformats.org/officeDocument/2006/relationships/oleObject" Target="embeddings/oleObject27.bin"/><Relationship Id="rId79" Type="http://schemas.openxmlformats.org/officeDocument/2006/relationships/image" Target="media/image35.wmf"/><Relationship Id="rId102" Type="http://schemas.openxmlformats.org/officeDocument/2006/relationships/image" Target="media/image45.wmf"/><Relationship Id="rId123" Type="http://schemas.openxmlformats.org/officeDocument/2006/relationships/oleObject" Target="embeddings/oleObject65.bin"/><Relationship Id="rId144" Type="http://schemas.openxmlformats.org/officeDocument/2006/relationships/oleObject" Target="embeddings/oleObject76.bin"/><Relationship Id="rId90" Type="http://schemas.openxmlformats.org/officeDocument/2006/relationships/oleObject" Target="embeddings/oleObject44.bin"/><Relationship Id="rId165" Type="http://schemas.openxmlformats.org/officeDocument/2006/relationships/image" Target="media/image72.wmf"/><Relationship Id="rId186" Type="http://schemas.openxmlformats.org/officeDocument/2006/relationships/oleObject" Target="embeddings/oleObject98.bin"/><Relationship Id="rId211" Type="http://schemas.openxmlformats.org/officeDocument/2006/relationships/image" Target="media/image95.wmf"/><Relationship Id="rId232" Type="http://schemas.openxmlformats.org/officeDocument/2006/relationships/oleObject" Target="embeddings/oleObject122.bin"/><Relationship Id="rId253" Type="http://schemas.openxmlformats.org/officeDocument/2006/relationships/oleObject" Target="embeddings/oleObject133.bin"/><Relationship Id="rId274" Type="http://schemas.openxmlformats.org/officeDocument/2006/relationships/image" Target="media/image125.wmf"/><Relationship Id="rId295" Type="http://schemas.openxmlformats.org/officeDocument/2006/relationships/oleObject" Target="embeddings/oleObject155.bin"/><Relationship Id="rId309" Type="http://schemas.openxmlformats.org/officeDocument/2006/relationships/oleObject" Target="embeddings/oleObject162.bin"/><Relationship Id="rId27" Type="http://schemas.openxmlformats.org/officeDocument/2006/relationships/image" Target="media/image10.wmf"/><Relationship Id="rId48" Type="http://schemas.openxmlformats.org/officeDocument/2006/relationships/oleObject" Target="embeddings/oleObject22.bin"/><Relationship Id="rId69" Type="http://schemas.openxmlformats.org/officeDocument/2006/relationships/image" Target="media/image30.wmf"/><Relationship Id="rId113" Type="http://schemas.openxmlformats.org/officeDocument/2006/relationships/image" Target="media/image50.wmf"/><Relationship Id="rId134" Type="http://schemas.openxmlformats.org/officeDocument/2006/relationships/oleObject" Target="embeddings/oleObject71.bin"/><Relationship Id="rId80" Type="http://schemas.openxmlformats.org/officeDocument/2006/relationships/oleObject" Target="embeddings/oleObject39.bin"/><Relationship Id="rId155" Type="http://schemas.openxmlformats.org/officeDocument/2006/relationships/image" Target="media/image67.wmf"/><Relationship Id="rId176" Type="http://schemas.openxmlformats.org/officeDocument/2006/relationships/oleObject" Target="embeddings/oleObject93.bin"/><Relationship Id="rId197" Type="http://schemas.openxmlformats.org/officeDocument/2006/relationships/image" Target="media/image88.wmf"/><Relationship Id="rId201" Type="http://schemas.openxmlformats.org/officeDocument/2006/relationships/image" Target="media/image90.wmf"/><Relationship Id="rId222" Type="http://schemas.openxmlformats.org/officeDocument/2006/relationships/oleObject" Target="embeddings/oleObject116.bin"/><Relationship Id="rId243" Type="http://schemas.openxmlformats.org/officeDocument/2006/relationships/image" Target="media/image110.wmf"/><Relationship Id="rId264" Type="http://schemas.openxmlformats.org/officeDocument/2006/relationships/image" Target="media/image120.wmf"/><Relationship Id="rId285" Type="http://schemas.openxmlformats.org/officeDocument/2006/relationships/oleObject" Target="embeddings/oleObject150.bin"/><Relationship Id="rId17" Type="http://schemas.openxmlformats.org/officeDocument/2006/relationships/oleObject" Target="embeddings/oleObject6.bin"/><Relationship Id="rId38" Type="http://schemas.openxmlformats.org/officeDocument/2006/relationships/oleObject" Target="embeddings/oleObject17.bin"/><Relationship Id="rId59" Type="http://schemas.openxmlformats.org/officeDocument/2006/relationships/image" Target="media/image26.wmf"/><Relationship Id="rId103" Type="http://schemas.openxmlformats.org/officeDocument/2006/relationships/oleObject" Target="embeddings/oleObject52.bin"/><Relationship Id="rId124" Type="http://schemas.openxmlformats.org/officeDocument/2006/relationships/image" Target="media/image53.wmf"/><Relationship Id="rId310" Type="http://schemas.openxmlformats.org/officeDocument/2006/relationships/image" Target="media/image142.wmf"/><Relationship Id="rId70" Type="http://schemas.openxmlformats.org/officeDocument/2006/relationships/oleObject" Target="embeddings/oleObject34.bin"/><Relationship Id="rId91" Type="http://schemas.openxmlformats.org/officeDocument/2006/relationships/oleObject" Target="embeddings/oleObject45.bin"/><Relationship Id="rId145" Type="http://schemas.openxmlformats.org/officeDocument/2006/relationships/oleObject" Target="embeddings/oleObject77.bin"/><Relationship Id="rId166" Type="http://schemas.openxmlformats.org/officeDocument/2006/relationships/oleObject" Target="embeddings/oleObject88.bin"/><Relationship Id="rId187" Type="http://schemas.openxmlformats.org/officeDocument/2006/relationships/image" Target="media/image83.wmf"/><Relationship Id="rId1" Type="http://schemas.openxmlformats.org/officeDocument/2006/relationships/numbering" Target="numbering.xml"/><Relationship Id="rId212" Type="http://schemas.openxmlformats.org/officeDocument/2006/relationships/oleObject" Target="embeddings/oleObject111.bin"/><Relationship Id="rId233" Type="http://schemas.openxmlformats.org/officeDocument/2006/relationships/image" Target="media/image105.wmf"/><Relationship Id="rId254" Type="http://schemas.openxmlformats.org/officeDocument/2006/relationships/image" Target="media/image115.wmf"/><Relationship Id="rId28" Type="http://schemas.openxmlformats.org/officeDocument/2006/relationships/oleObject" Target="embeddings/oleObject12.bin"/><Relationship Id="rId49" Type="http://schemas.openxmlformats.org/officeDocument/2006/relationships/image" Target="media/image21.wmf"/><Relationship Id="rId114" Type="http://schemas.openxmlformats.org/officeDocument/2006/relationships/oleObject" Target="embeddings/oleObject58.bin"/><Relationship Id="rId275" Type="http://schemas.openxmlformats.org/officeDocument/2006/relationships/oleObject" Target="embeddings/oleObject144.bin"/><Relationship Id="rId296" Type="http://schemas.openxmlformats.org/officeDocument/2006/relationships/image" Target="media/image135.wmf"/><Relationship Id="rId300" Type="http://schemas.openxmlformats.org/officeDocument/2006/relationships/image" Target="media/image137.wmf"/><Relationship Id="rId60" Type="http://schemas.openxmlformats.org/officeDocument/2006/relationships/oleObject" Target="embeddings/oleObject28.bin"/><Relationship Id="rId81" Type="http://schemas.openxmlformats.org/officeDocument/2006/relationships/image" Target="media/image36.wmf"/><Relationship Id="rId135" Type="http://schemas.openxmlformats.org/officeDocument/2006/relationships/image" Target="media/image58.wmf"/><Relationship Id="rId156" Type="http://schemas.openxmlformats.org/officeDocument/2006/relationships/oleObject" Target="embeddings/oleObject83.bin"/><Relationship Id="rId177" Type="http://schemas.openxmlformats.org/officeDocument/2006/relationships/image" Target="media/image78.wmf"/><Relationship Id="rId198" Type="http://schemas.openxmlformats.org/officeDocument/2006/relationships/oleObject" Target="embeddings/oleObject104.bin"/><Relationship Id="rId202" Type="http://schemas.openxmlformats.org/officeDocument/2006/relationships/oleObject" Target="embeddings/oleObject106.bin"/><Relationship Id="rId223" Type="http://schemas.openxmlformats.org/officeDocument/2006/relationships/image" Target="media/image101.wmf"/><Relationship Id="rId244" Type="http://schemas.openxmlformats.org/officeDocument/2006/relationships/oleObject" Target="embeddings/oleObject128.bin"/><Relationship Id="rId18" Type="http://schemas.openxmlformats.org/officeDocument/2006/relationships/image" Target="media/image6.wmf"/><Relationship Id="rId39" Type="http://schemas.openxmlformats.org/officeDocument/2006/relationships/image" Target="media/image16.wmf"/><Relationship Id="rId265" Type="http://schemas.openxmlformats.org/officeDocument/2006/relationships/oleObject" Target="embeddings/oleObject139.bin"/><Relationship Id="rId286" Type="http://schemas.openxmlformats.org/officeDocument/2006/relationships/image" Target="media/image130.wmf"/><Relationship Id="rId50" Type="http://schemas.openxmlformats.org/officeDocument/2006/relationships/oleObject" Target="embeddings/oleObject23.bin"/><Relationship Id="rId104" Type="http://schemas.openxmlformats.org/officeDocument/2006/relationships/image" Target="media/image46.wmf"/><Relationship Id="rId125" Type="http://schemas.openxmlformats.org/officeDocument/2006/relationships/oleObject" Target="embeddings/oleObject66.bin"/><Relationship Id="rId146" Type="http://schemas.openxmlformats.org/officeDocument/2006/relationships/oleObject" Target="embeddings/oleObject78.bin"/><Relationship Id="rId167" Type="http://schemas.openxmlformats.org/officeDocument/2006/relationships/image" Target="media/image73.wmf"/><Relationship Id="rId188" Type="http://schemas.openxmlformats.org/officeDocument/2006/relationships/oleObject" Target="embeddings/oleObject99.bin"/><Relationship Id="rId311" Type="http://schemas.openxmlformats.org/officeDocument/2006/relationships/oleObject" Target="embeddings/oleObject163.bin"/><Relationship Id="rId71" Type="http://schemas.openxmlformats.org/officeDocument/2006/relationships/image" Target="media/image31.wmf"/><Relationship Id="rId92" Type="http://schemas.openxmlformats.org/officeDocument/2006/relationships/oleObject" Target="embeddings/oleObject46.bin"/><Relationship Id="rId213" Type="http://schemas.openxmlformats.org/officeDocument/2006/relationships/image" Target="media/image96.wmf"/><Relationship Id="rId234" Type="http://schemas.openxmlformats.org/officeDocument/2006/relationships/oleObject" Target="embeddings/oleObject123.bin"/><Relationship Id="rId2" Type="http://schemas.openxmlformats.org/officeDocument/2006/relationships/styles" Target="styles.xml"/><Relationship Id="rId29" Type="http://schemas.openxmlformats.org/officeDocument/2006/relationships/image" Target="media/image11.wmf"/><Relationship Id="rId255" Type="http://schemas.openxmlformats.org/officeDocument/2006/relationships/oleObject" Target="embeddings/oleObject134.bin"/><Relationship Id="rId276" Type="http://schemas.openxmlformats.org/officeDocument/2006/relationships/image" Target="media/image126.wmf"/><Relationship Id="rId297" Type="http://schemas.openxmlformats.org/officeDocument/2006/relationships/oleObject" Target="embeddings/oleObject156.bin"/><Relationship Id="rId40" Type="http://schemas.openxmlformats.org/officeDocument/2006/relationships/oleObject" Target="embeddings/oleObject18.bin"/><Relationship Id="rId115" Type="http://schemas.openxmlformats.org/officeDocument/2006/relationships/oleObject" Target="embeddings/oleObject59.bin"/><Relationship Id="rId136" Type="http://schemas.openxmlformats.org/officeDocument/2006/relationships/oleObject" Target="embeddings/oleObject72.bin"/><Relationship Id="rId157" Type="http://schemas.openxmlformats.org/officeDocument/2006/relationships/image" Target="media/image68.wmf"/><Relationship Id="rId178" Type="http://schemas.openxmlformats.org/officeDocument/2006/relationships/oleObject" Target="embeddings/oleObject94.bin"/><Relationship Id="rId301" Type="http://schemas.openxmlformats.org/officeDocument/2006/relationships/oleObject" Target="embeddings/oleObject158.bin"/><Relationship Id="rId61" Type="http://schemas.openxmlformats.org/officeDocument/2006/relationships/image" Target="media/image27.wmf"/><Relationship Id="rId82" Type="http://schemas.openxmlformats.org/officeDocument/2006/relationships/oleObject" Target="embeddings/oleObject40.bin"/><Relationship Id="rId199" Type="http://schemas.openxmlformats.org/officeDocument/2006/relationships/image" Target="media/image89.wmf"/><Relationship Id="rId203" Type="http://schemas.openxmlformats.org/officeDocument/2006/relationships/image" Target="media/image91.wmf"/><Relationship Id="rId19" Type="http://schemas.openxmlformats.org/officeDocument/2006/relationships/oleObject" Target="embeddings/oleObject7.bin"/><Relationship Id="rId224" Type="http://schemas.openxmlformats.org/officeDocument/2006/relationships/oleObject" Target="embeddings/oleObject117.bin"/><Relationship Id="rId245" Type="http://schemas.openxmlformats.org/officeDocument/2006/relationships/image" Target="media/image111.wmf"/><Relationship Id="rId266" Type="http://schemas.openxmlformats.org/officeDocument/2006/relationships/image" Target="media/image121.wmf"/><Relationship Id="rId287" Type="http://schemas.openxmlformats.org/officeDocument/2006/relationships/oleObject" Target="embeddings/oleObject151.bin"/><Relationship Id="rId30" Type="http://schemas.openxmlformats.org/officeDocument/2006/relationships/oleObject" Target="embeddings/oleObject13.bin"/><Relationship Id="rId105" Type="http://schemas.openxmlformats.org/officeDocument/2006/relationships/oleObject" Target="embeddings/oleObject53.bin"/><Relationship Id="rId126" Type="http://schemas.openxmlformats.org/officeDocument/2006/relationships/oleObject" Target="embeddings/oleObject67.bin"/><Relationship Id="rId147" Type="http://schemas.openxmlformats.org/officeDocument/2006/relationships/image" Target="media/image63.wmf"/><Relationship Id="rId168" Type="http://schemas.openxmlformats.org/officeDocument/2006/relationships/oleObject" Target="embeddings/oleObject89.bin"/><Relationship Id="rId312" Type="http://schemas.openxmlformats.org/officeDocument/2006/relationships/image" Target="media/image143.wmf"/><Relationship Id="rId51" Type="http://schemas.openxmlformats.org/officeDocument/2006/relationships/image" Target="media/image22.wmf"/><Relationship Id="rId72" Type="http://schemas.openxmlformats.org/officeDocument/2006/relationships/oleObject" Target="embeddings/oleObject35.bin"/><Relationship Id="rId93" Type="http://schemas.openxmlformats.org/officeDocument/2006/relationships/image" Target="media/image41.wmf"/><Relationship Id="rId189" Type="http://schemas.openxmlformats.org/officeDocument/2006/relationships/image" Target="media/image84.wmf"/><Relationship Id="rId3" Type="http://schemas.openxmlformats.org/officeDocument/2006/relationships/settings" Target="settings.xml"/><Relationship Id="rId214" Type="http://schemas.openxmlformats.org/officeDocument/2006/relationships/oleObject" Target="embeddings/oleObject112.bin"/><Relationship Id="rId235" Type="http://schemas.openxmlformats.org/officeDocument/2006/relationships/image" Target="media/image106.wmf"/><Relationship Id="rId256" Type="http://schemas.openxmlformats.org/officeDocument/2006/relationships/image" Target="media/image116.wmf"/><Relationship Id="rId277" Type="http://schemas.openxmlformats.org/officeDocument/2006/relationships/oleObject" Target="embeddings/oleObject145.bin"/><Relationship Id="rId298" Type="http://schemas.openxmlformats.org/officeDocument/2006/relationships/image" Target="media/image136.wmf"/><Relationship Id="rId116" Type="http://schemas.openxmlformats.org/officeDocument/2006/relationships/image" Target="media/image51.wmf"/><Relationship Id="rId137" Type="http://schemas.openxmlformats.org/officeDocument/2006/relationships/image" Target="media/image59.wmf"/><Relationship Id="rId158" Type="http://schemas.openxmlformats.org/officeDocument/2006/relationships/oleObject" Target="embeddings/oleObject84.bin"/><Relationship Id="rId302" Type="http://schemas.openxmlformats.org/officeDocument/2006/relationships/image" Target="media/image138.wmf"/><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oleObject" Target="embeddings/oleObject29.bin"/><Relationship Id="rId83" Type="http://schemas.openxmlformats.org/officeDocument/2006/relationships/image" Target="media/image37.wmf"/><Relationship Id="rId179" Type="http://schemas.openxmlformats.org/officeDocument/2006/relationships/image" Target="media/image79.wmf"/><Relationship Id="rId190" Type="http://schemas.openxmlformats.org/officeDocument/2006/relationships/oleObject" Target="embeddings/oleObject100.bin"/><Relationship Id="rId204" Type="http://schemas.openxmlformats.org/officeDocument/2006/relationships/oleObject" Target="embeddings/oleObject107.bin"/><Relationship Id="rId225" Type="http://schemas.openxmlformats.org/officeDocument/2006/relationships/image" Target="media/image102.wmf"/><Relationship Id="rId246" Type="http://schemas.openxmlformats.org/officeDocument/2006/relationships/oleObject" Target="embeddings/oleObject129.bin"/><Relationship Id="rId267" Type="http://schemas.openxmlformats.org/officeDocument/2006/relationships/oleObject" Target="embeddings/oleObject140.bin"/><Relationship Id="rId288" Type="http://schemas.openxmlformats.org/officeDocument/2006/relationships/image" Target="media/image131.wmf"/><Relationship Id="rId106" Type="http://schemas.openxmlformats.org/officeDocument/2006/relationships/oleObject" Target="embeddings/oleObject54.bin"/><Relationship Id="rId127" Type="http://schemas.openxmlformats.org/officeDocument/2006/relationships/image" Target="media/image54.wmf"/><Relationship Id="rId313" Type="http://schemas.openxmlformats.org/officeDocument/2006/relationships/oleObject" Target="embeddings/oleObject164.bin"/><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oleObject" Target="embeddings/oleObject24.bin"/><Relationship Id="rId73" Type="http://schemas.openxmlformats.org/officeDocument/2006/relationships/image" Target="media/image32.wmf"/><Relationship Id="rId94" Type="http://schemas.openxmlformats.org/officeDocument/2006/relationships/oleObject" Target="embeddings/oleObject47.bin"/><Relationship Id="rId148" Type="http://schemas.openxmlformats.org/officeDocument/2006/relationships/oleObject" Target="embeddings/oleObject79.bin"/><Relationship Id="rId169" Type="http://schemas.openxmlformats.org/officeDocument/2006/relationships/image" Target="media/image74.wmf"/><Relationship Id="rId4" Type="http://schemas.openxmlformats.org/officeDocument/2006/relationships/webSettings" Target="webSettings.xml"/><Relationship Id="rId180" Type="http://schemas.openxmlformats.org/officeDocument/2006/relationships/oleObject" Target="embeddings/oleObject95.bin"/><Relationship Id="rId215" Type="http://schemas.openxmlformats.org/officeDocument/2006/relationships/image" Target="media/image97.wmf"/><Relationship Id="rId236" Type="http://schemas.openxmlformats.org/officeDocument/2006/relationships/oleObject" Target="embeddings/oleObject124.bin"/><Relationship Id="rId257" Type="http://schemas.openxmlformats.org/officeDocument/2006/relationships/oleObject" Target="embeddings/oleObject135.bin"/><Relationship Id="rId278" Type="http://schemas.openxmlformats.org/officeDocument/2006/relationships/oleObject" Target="embeddings/oleObject146.bin"/><Relationship Id="rId303" Type="http://schemas.openxmlformats.org/officeDocument/2006/relationships/oleObject" Target="embeddings/oleObject159.bin"/><Relationship Id="rId42" Type="http://schemas.openxmlformats.org/officeDocument/2006/relationships/oleObject" Target="embeddings/oleObject19.bin"/><Relationship Id="rId84" Type="http://schemas.openxmlformats.org/officeDocument/2006/relationships/oleObject" Target="embeddings/oleObject41.bin"/><Relationship Id="rId138" Type="http://schemas.openxmlformats.org/officeDocument/2006/relationships/oleObject" Target="embeddings/oleObject73.bin"/><Relationship Id="rId191" Type="http://schemas.openxmlformats.org/officeDocument/2006/relationships/image" Target="media/image85.wmf"/><Relationship Id="rId205" Type="http://schemas.openxmlformats.org/officeDocument/2006/relationships/image" Target="media/image92.wmf"/><Relationship Id="rId247" Type="http://schemas.openxmlformats.org/officeDocument/2006/relationships/image" Target="media/image112.wmf"/><Relationship Id="rId107" Type="http://schemas.openxmlformats.org/officeDocument/2006/relationships/image" Target="media/image47.wmf"/><Relationship Id="rId289" Type="http://schemas.openxmlformats.org/officeDocument/2006/relationships/oleObject" Target="embeddings/oleObject152.bin"/><Relationship Id="rId11" Type="http://schemas.openxmlformats.org/officeDocument/2006/relationships/oleObject" Target="embeddings/oleObject3.bin"/><Relationship Id="rId53" Type="http://schemas.openxmlformats.org/officeDocument/2006/relationships/image" Target="media/image23.wmf"/><Relationship Id="rId149" Type="http://schemas.openxmlformats.org/officeDocument/2006/relationships/image" Target="media/image64.wmf"/><Relationship Id="rId314" Type="http://schemas.openxmlformats.org/officeDocument/2006/relationships/footer" Target="footer1.xml"/><Relationship Id="rId95" Type="http://schemas.openxmlformats.org/officeDocument/2006/relationships/oleObject" Target="embeddings/oleObject48.bin"/><Relationship Id="rId160" Type="http://schemas.openxmlformats.org/officeDocument/2006/relationships/oleObject" Target="embeddings/oleObject85.bin"/><Relationship Id="rId216" Type="http://schemas.openxmlformats.org/officeDocument/2006/relationships/oleObject" Target="embeddings/oleObject113.bin"/><Relationship Id="rId258" Type="http://schemas.openxmlformats.org/officeDocument/2006/relationships/image" Target="media/image117.wmf"/><Relationship Id="rId22" Type="http://schemas.openxmlformats.org/officeDocument/2006/relationships/image" Target="media/image8.wmf"/><Relationship Id="rId64" Type="http://schemas.openxmlformats.org/officeDocument/2006/relationships/image" Target="media/image28.wmf"/><Relationship Id="rId118" Type="http://schemas.openxmlformats.org/officeDocument/2006/relationships/image" Target="media/image52.wmf"/><Relationship Id="rId171" Type="http://schemas.openxmlformats.org/officeDocument/2006/relationships/image" Target="media/image75.wmf"/><Relationship Id="rId227" Type="http://schemas.openxmlformats.org/officeDocument/2006/relationships/oleObject" Target="embeddings/oleObject119.bin"/><Relationship Id="rId269" Type="http://schemas.openxmlformats.org/officeDocument/2006/relationships/oleObject" Target="embeddings/oleObject141.bin"/><Relationship Id="rId33" Type="http://schemas.openxmlformats.org/officeDocument/2006/relationships/image" Target="media/image13.wmf"/><Relationship Id="rId129" Type="http://schemas.openxmlformats.org/officeDocument/2006/relationships/image" Target="media/image55.wmf"/><Relationship Id="rId280" Type="http://schemas.openxmlformats.org/officeDocument/2006/relationships/oleObject" Target="embeddings/oleObject147.bin"/><Relationship Id="rId75" Type="http://schemas.openxmlformats.org/officeDocument/2006/relationships/image" Target="media/image33.wmf"/><Relationship Id="rId140" Type="http://schemas.openxmlformats.org/officeDocument/2006/relationships/oleObject" Target="embeddings/oleObject74.bin"/><Relationship Id="rId182" Type="http://schemas.openxmlformats.org/officeDocument/2006/relationships/oleObject" Target="embeddings/oleObject96.bin"/><Relationship Id="rId6" Type="http://schemas.openxmlformats.org/officeDocument/2006/relationships/endnotes" Target="endnotes.xml"/><Relationship Id="rId238" Type="http://schemas.openxmlformats.org/officeDocument/2006/relationships/oleObject" Target="embeddings/oleObject125.bin"/><Relationship Id="rId291" Type="http://schemas.openxmlformats.org/officeDocument/2006/relationships/oleObject" Target="embeddings/oleObject153.bin"/><Relationship Id="rId305" Type="http://schemas.openxmlformats.org/officeDocument/2006/relationships/oleObject" Target="embeddings/oleObject160.bin"/><Relationship Id="rId44" Type="http://schemas.openxmlformats.org/officeDocument/2006/relationships/oleObject" Target="embeddings/oleObject20.bin"/><Relationship Id="rId86" Type="http://schemas.openxmlformats.org/officeDocument/2006/relationships/oleObject" Target="embeddings/oleObject42.bin"/><Relationship Id="rId151" Type="http://schemas.openxmlformats.org/officeDocument/2006/relationships/image" Target="media/image6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1230</Words>
  <Characters>7014</Characters>
  <Application>Microsoft Office Word</Application>
  <DocSecurity>0</DocSecurity>
  <Lines>58</Lines>
  <Paragraphs>16</Paragraphs>
  <ScaleCrop>false</ScaleCrop>
  <Company/>
  <LinksUpToDate>false</LinksUpToDate>
  <CharactersWithSpaces>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van thanh</dc:creator>
  <cp:keywords/>
  <dc:description/>
  <cp:lastModifiedBy>ADMIN</cp:lastModifiedBy>
  <cp:revision>9</cp:revision>
  <cp:lastPrinted>2025-03-01T08:32:00Z</cp:lastPrinted>
  <dcterms:created xsi:type="dcterms:W3CDTF">2025-03-01T07:00:00Z</dcterms:created>
  <dcterms:modified xsi:type="dcterms:W3CDTF">2025-03-24T05:14:00Z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